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49841" w14:textId="5107B21A" w:rsidR="00533357" w:rsidRPr="00686B5E" w:rsidRDefault="00533357" w:rsidP="00533357">
      <w:pPr>
        <w:spacing w:after="0" w:line="240" w:lineRule="auto"/>
        <w:jc w:val="right"/>
        <w:rPr>
          <w:rFonts w:cs="Calibri"/>
          <w:b/>
          <w:bCs/>
          <w:color w:val="000000"/>
        </w:rPr>
      </w:pPr>
      <w:r w:rsidRPr="00686B5E">
        <w:rPr>
          <w:rFonts w:cs="Calibri"/>
          <w:b/>
          <w:bCs/>
          <w:color w:val="000000"/>
        </w:rPr>
        <w:t xml:space="preserve">Załącznik nr </w:t>
      </w:r>
      <w:r w:rsidR="00F80E08">
        <w:rPr>
          <w:rFonts w:cs="Calibri"/>
          <w:b/>
          <w:bCs/>
          <w:color w:val="000000"/>
        </w:rPr>
        <w:t>6</w:t>
      </w:r>
      <w:r w:rsidRPr="00686B5E">
        <w:rPr>
          <w:rFonts w:cs="Calibri"/>
          <w:b/>
          <w:bCs/>
          <w:color w:val="000000"/>
        </w:rPr>
        <w:t xml:space="preserve"> do SWZ</w:t>
      </w:r>
    </w:p>
    <w:p w14:paraId="2A96D21A" w14:textId="77777777" w:rsidR="00BC314A" w:rsidRDefault="00BC314A" w:rsidP="00533357">
      <w:pPr>
        <w:pStyle w:val="Nagwek"/>
        <w:rPr>
          <w:rFonts w:cs="Calibri"/>
          <w:b/>
          <w:bCs/>
        </w:rPr>
      </w:pPr>
    </w:p>
    <w:p w14:paraId="54EB5F83" w14:textId="1C094488" w:rsidR="00533357" w:rsidRPr="00CC46D8" w:rsidRDefault="00533357" w:rsidP="00533357">
      <w:pPr>
        <w:pStyle w:val="Nagwek"/>
        <w:rPr>
          <w:b/>
          <w:bCs/>
          <w:sz w:val="26"/>
          <w:szCs w:val="26"/>
        </w:rPr>
      </w:pPr>
      <w:r w:rsidRPr="00CC46D8">
        <w:rPr>
          <w:b/>
          <w:bCs/>
          <w:color w:val="00B050"/>
          <w:u w:val="single"/>
        </w:rPr>
        <w:t>Wykonawca</w:t>
      </w:r>
      <w:r>
        <w:rPr>
          <w:b/>
          <w:bCs/>
          <w:color w:val="00B050"/>
          <w:u w:val="single"/>
        </w:rPr>
        <w:t xml:space="preserve"> dołącza do oferty.</w:t>
      </w:r>
    </w:p>
    <w:p w14:paraId="64BC11D5" w14:textId="69391FE0" w:rsidR="00533357" w:rsidRDefault="00533357" w:rsidP="00533357">
      <w:pPr>
        <w:ind w:right="141"/>
        <w:jc w:val="both"/>
        <w:rPr>
          <w:b/>
        </w:rPr>
      </w:pPr>
      <w:r w:rsidRPr="00CC46D8">
        <w:rPr>
          <w:color w:val="00B050"/>
        </w:rPr>
        <w:t>Wykonawca podpisuje kwalifikowanym podpisem elektronicznym</w:t>
      </w:r>
      <w:r w:rsidR="00720712">
        <w:rPr>
          <w:color w:val="00B050"/>
        </w:rPr>
        <w:t xml:space="preserve"> lub</w:t>
      </w:r>
      <w:r w:rsidR="00625025">
        <w:rPr>
          <w:color w:val="00B050"/>
        </w:rPr>
        <w:t xml:space="preserve"> podpisem zaufany</w:t>
      </w:r>
      <w:r w:rsidR="00E95230">
        <w:rPr>
          <w:color w:val="00B050"/>
        </w:rPr>
        <w:t>m,</w:t>
      </w:r>
      <w:r w:rsidR="00625025">
        <w:rPr>
          <w:color w:val="00B050"/>
        </w:rPr>
        <w:t xml:space="preserve"> lub osobistym</w:t>
      </w:r>
      <w:r w:rsidRPr="00CC46D8">
        <w:rPr>
          <w:rFonts w:cs="Calibri"/>
          <w:b/>
          <w:bCs/>
          <w:color w:val="00B050"/>
        </w:rPr>
        <w:t xml:space="preserve"> </w:t>
      </w:r>
      <w:r w:rsidRPr="00CC46D8">
        <w:rPr>
          <w:color w:val="00B050"/>
        </w:rPr>
        <w:t>i składa na Platformie zakupowej, zgodnie z treścią SWZ.</w:t>
      </w:r>
      <w:r w:rsidRPr="00CC46D8">
        <w:rPr>
          <w:b/>
        </w:rPr>
        <w:tab/>
      </w:r>
    </w:p>
    <w:p w14:paraId="348B5ED8" w14:textId="77777777" w:rsidR="007F2536" w:rsidRPr="00403ED7" w:rsidRDefault="007F2536" w:rsidP="007F2536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03ED7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</w:p>
    <w:p w14:paraId="61C242E2" w14:textId="77777777" w:rsidR="007F2536" w:rsidRPr="00403ED7" w:rsidRDefault="007F2536" w:rsidP="00403ED7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403ED7">
        <w:rPr>
          <w:rFonts w:asciiTheme="minorHAnsi" w:hAnsiTheme="minorHAnsi" w:cstheme="minorHAnsi"/>
          <w:b/>
        </w:rPr>
        <w:t xml:space="preserve">składane na podstawie art. 125 ust. 1 ustawy z dnia 11.09.2019 r. </w:t>
      </w:r>
    </w:p>
    <w:p w14:paraId="748CBDB4" w14:textId="77777777" w:rsidR="007F2536" w:rsidRPr="00403ED7" w:rsidRDefault="007F2536" w:rsidP="007F2536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03ED7">
        <w:rPr>
          <w:rFonts w:asciiTheme="minorHAnsi" w:hAnsiTheme="minorHAnsi" w:cstheme="minorHAnsi"/>
          <w:b/>
        </w:rPr>
        <w:t xml:space="preserve">Prawo zamówień publicznych </w:t>
      </w:r>
      <w:r w:rsidRPr="00403ED7">
        <w:rPr>
          <w:rFonts w:asciiTheme="minorHAnsi" w:hAnsiTheme="minorHAnsi" w:cstheme="minorHAnsi"/>
        </w:rPr>
        <w:t>(</w:t>
      </w:r>
      <w:r w:rsidRPr="00403ED7">
        <w:rPr>
          <w:rFonts w:asciiTheme="minorHAnsi" w:hAnsiTheme="minorHAnsi" w:cstheme="minorHAnsi"/>
          <w:sz w:val="20"/>
          <w:szCs w:val="20"/>
        </w:rPr>
        <w:t>dalej jako</w:t>
      </w:r>
      <w:r w:rsidRPr="00403ED7">
        <w:rPr>
          <w:rFonts w:asciiTheme="minorHAnsi" w:hAnsiTheme="minorHAnsi" w:cstheme="minorHAnsi"/>
          <w:b/>
          <w:i/>
          <w:sz w:val="20"/>
          <w:szCs w:val="20"/>
        </w:rPr>
        <w:t>:</w:t>
      </w:r>
      <w:r w:rsidRPr="00403ED7">
        <w:rPr>
          <w:rFonts w:asciiTheme="minorHAnsi" w:hAnsiTheme="minorHAnsi" w:cstheme="minorHAnsi"/>
          <w:b/>
          <w:i/>
        </w:rPr>
        <w:t xml:space="preserve"> ustawa </w:t>
      </w:r>
      <w:proofErr w:type="spellStart"/>
      <w:r w:rsidRPr="00403ED7">
        <w:rPr>
          <w:rFonts w:asciiTheme="minorHAnsi" w:hAnsiTheme="minorHAnsi" w:cstheme="minorHAnsi"/>
          <w:b/>
          <w:i/>
        </w:rPr>
        <w:t>Pzp</w:t>
      </w:r>
      <w:proofErr w:type="spellEnd"/>
      <w:r w:rsidRPr="00403ED7">
        <w:rPr>
          <w:rFonts w:asciiTheme="minorHAnsi" w:hAnsiTheme="minorHAnsi" w:cstheme="minorHAnsi"/>
        </w:rPr>
        <w:t>),</w:t>
      </w:r>
      <w:r w:rsidRPr="00403ED7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</w:t>
      </w:r>
      <w:r w:rsidRPr="00403ED7">
        <w:rPr>
          <w:rFonts w:asciiTheme="minorHAnsi" w:hAnsiTheme="minorHAnsi" w:cstheme="minorHAnsi"/>
          <w:b/>
          <w:sz w:val="28"/>
          <w:szCs w:val="28"/>
        </w:rPr>
        <w:t>o SPEŁNIANIU WARUNKÓW UDZIAŁU W POSTĘPOWANIU</w:t>
      </w:r>
      <w:r w:rsidRPr="00403ED7">
        <w:rPr>
          <w:rFonts w:asciiTheme="minorHAnsi" w:hAnsiTheme="minorHAnsi" w:cstheme="minorHAnsi"/>
          <w:b/>
        </w:rPr>
        <w:br/>
      </w:r>
    </w:p>
    <w:p w14:paraId="565687EB" w14:textId="77777777" w:rsidR="007F2536" w:rsidRPr="00403ED7" w:rsidRDefault="007F2536" w:rsidP="007F2536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403ED7">
        <w:rPr>
          <w:rFonts w:asciiTheme="minorHAnsi" w:hAnsiTheme="minorHAnsi" w:cstheme="minorHAnsi"/>
          <w:b/>
          <w:sz w:val="28"/>
          <w:szCs w:val="28"/>
        </w:rPr>
        <w:t>Wykonawca / podmiot udostępniający zasoby</w:t>
      </w:r>
      <w:r w:rsidRPr="00403ED7">
        <w:rPr>
          <w:rFonts w:asciiTheme="minorHAnsi" w:hAnsiTheme="minorHAnsi" w:cstheme="minorHAnsi"/>
          <w:b/>
        </w:rPr>
        <w:t xml:space="preserve"> *</w:t>
      </w:r>
    </w:p>
    <w:p w14:paraId="50A92101" w14:textId="77777777" w:rsidR="007F2536" w:rsidRPr="00403ED7" w:rsidRDefault="007F2536" w:rsidP="007F2536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403ED7">
        <w:rPr>
          <w:rFonts w:asciiTheme="minorHAnsi" w:hAnsiTheme="minorHAnsi" w:cstheme="minorHAnsi"/>
        </w:rPr>
        <w:t xml:space="preserve">* </w:t>
      </w:r>
      <w:r w:rsidRPr="00403ED7">
        <w:rPr>
          <w:rFonts w:asciiTheme="minorHAnsi" w:hAnsiTheme="minorHAnsi" w:cstheme="minorHAnsi"/>
          <w:i/>
          <w:sz w:val="18"/>
          <w:szCs w:val="18"/>
        </w:rPr>
        <w:t>skreślić niepotrzebne</w:t>
      </w:r>
    </w:p>
    <w:p w14:paraId="03640D04" w14:textId="77777777" w:rsidR="007F2536" w:rsidRPr="00403ED7" w:rsidRDefault="007F2536" w:rsidP="007F2536">
      <w:pPr>
        <w:spacing w:after="12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03ED7">
        <w:rPr>
          <w:rFonts w:asciiTheme="minorHAnsi" w:hAnsiTheme="minorHAnsi" w:cstheme="minorHAnsi"/>
          <w:b/>
          <w:sz w:val="28"/>
          <w:szCs w:val="28"/>
        </w:rPr>
        <w:t>……………………………………………….………………………</w:t>
      </w:r>
    </w:p>
    <w:p w14:paraId="30540A47" w14:textId="77777777" w:rsidR="007F2536" w:rsidRPr="00403ED7" w:rsidRDefault="007F2536" w:rsidP="007F2536">
      <w:pPr>
        <w:spacing w:after="12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403ED7">
        <w:rPr>
          <w:rFonts w:asciiTheme="minorHAnsi" w:hAnsiTheme="minorHAnsi" w:cstheme="minorHAnsi"/>
          <w:sz w:val="18"/>
          <w:szCs w:val="18"/>
        </w:rPr>
        <w:t xml:space="preserve"> (</w:t>
      </w:r>
      <w:r w:rsidRPr="00403ED7">
        <w:rPr>
          <w:rFonts w:asciiTheme="minorHAnsi" w:hAnsiTheme="minorHAnsi" w:cstheme="minorHAnsi"/>
          <w:i/>
          <w:sz w:val="18"/>
          <w:szCs w:val="18"/>
        </w:rPr>
        <w:t>pełna nazwa/firma, adres, NIP/PESEL, KRS/</w:t>
      </w:r>
      <w:proofErr w:type="spellStart"/>
      <w:r w:rsidRPr="00403ED7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403ED7">
        <w:rPr>
          <w:rFonts w:asciiTheme="minorHAnsi" w:hAnsiTheme="minorHAnsi" w:cstheme="minorHAnsi"/>
          <w:i/>
          <w:sz w:val="18"/>
          <w:szCs w:val="18"/>
        </w:rPr>
        <w:t xml:space="preserve">) </w:t>
      </w:r>
      <w:r w:rsidRPr="00403ED7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14:paraId="231B05A2" w14:textId="77777777" w:rsidR="007F2536" w:rsidRPr="00403ED7" w:rsidRDefault="007F2536" w:rsidP="007F2536">
      <w:pPr>
        <w:spacing w:line="240" w:lineRule="auto"/>
        <w:jc w:val="center"/>
        <w:rPr>
          <w:rFonts w:asciiTheme="minorHAnsi" w:hAnsiTheme="minorHAnsi" w:cstheme="minorHAnsi"/>
        </w:rPr>
      </w:pPr>
      <w:r w:rsidRPr="00403ED7">
        <w:rPr>
          <w:rFonts w:asciiTheme="minorHAnsi" w:hAnsiTheme="minorHAnsi" w:cstheme="minorHAnsi"/>
        </w:rPr>
        <w:t xml:space="preserve">reprezentowany przez: </w:t>
      </w:r>
    </w:p>
    <w:p w14:paraId="5EB3E866" w14:textId="77777777" w:rsidR="007F2536" w:rsidRPr="00403ED7" w:rsidRDefault="007F2536" w:rsidP="007F2536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03ED7">
        <w:rPr>
          <w:rFonts w:asciiTheme="minorHAnsi" w:hAnsiTheme="minorHAnsi" w:cstheme="minorHAnsi"/>
          <w:b/>
          <w:sz w:val="28"/>
          <w:szCs w:val="28"/>
        </w:rPr>
        <w:t>……………………………………………</w:t>
      </w:r>
    </w:p>
    <w:p w14:paraId="36E77503" w14:textId="77777777" w:rsidR="007F2536" w:rsidRPr="00403ED7" w:rsidRDefault="007F2536" w:rsidP="007F2536">
      <w:pPr>
        <w:spacing w:line="240" w:lineRule="auto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403ED7">
        <w:rPr>
          <w:rFonts w:asciiTheme="minorHAnsi" w:hAnsiTheme="minorHAnsi" w:cstheme="minorHAnsi"/>
          <w:i/>
          <w:sz w:val="18"/>
          <w:szCs w:val="18"/>
        </w:rPr>
        <w:t xml:space="preserve"> (imię, nazwisko, stanowisko/podstawa do  reprezentacji)</w:t>
      </w:r>
    </w:p>
    <w:p w14:paraId="6880B367" w14:textId="77777777" w:rsidR="007F2536" w:rsidRPr="00403ED7" w:rsidRDefault="007F2536" w:rsidP="007F2536">
      <w:pPr>
        <w:spacing w:line="240" w:lineRule="auto"/>
        <w:jc w:val="center"/>
        <w:rPr>
          <w:rFonts w:asciiTheme="minorHAnsi" w:hAnsiTheme="minorHAnsi" w:cstheme="minorHAnsi"/>
          <w:i/>
          <w:sz w:val="28"/>
          <w:szCs w:val="28"/>
        </w:rPr>
      </w:pPr>
      <w:r w:rsidRPr="00403ED7">
        <w:rPr>
          <w:rFonts w:asciiTheme="minorHAnsi" w:hAnsiTheme="minorHAnsi" w:cstheme="minorHAnsi"/>
          <w:i/>
          <w:sz w:val="28"/>
          <w:szCs w:val="28"/>
        </w:rPr>
        <w:t xml:space="preserve">  </w:t>
      </w:r>
    </w:p>
    <w:p w14:paraId="5AF44BD4" w14:textId="77777777" w:rsidR="00382B1D" w:rsidRDefault="007F2536" w:rsidP="007F2536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03ED7">
        <w:rPr>
          <w:rFonts w:asciiTheme="minorHAnsi" w:hAnsiTheme="minorHAnsi" w:cstheme="minorHAnsi"/>
        </w:rPr>
        <w:t xml:space="preserve">Na potrzeby postępowania o udzielenie zamówienia publicznego </w:t>
      </w:r>
      <w:r w:rsidRPr="00382B1D">
        <w:rPr>
          <w:rFonts w:asciiTheme="minorHAnsi" w:hAnsiTheme="minorHAnsi" w:cstheme="minorHAnsi"/>
        </w:rPr>
        <w:t>w zakresie:</w:t>
      </w:r>
      <w:r w:rsidRPr="00403ED7">
        <w:rPr>
          <w:rFonts w:asciiTheme="minorHAnsi" w:hAnsiTheme="minorHAnsi" w:cstheme="minorHAnsi"/>
          <w:b/>
          <w:sz w:val="28"/>
          <w:szCs w:val="28"/>
        </w:rPr>
        <w:t xml:space="preserve">       </w:t>
      </w:r>
    </w:p>
    <w:p w14:paraId="5BBA674E" w14:textId="191A0FED" w:rsidR="00E46C3A" w:rsidRDefault="00E46C3A" w:rsidP="00382B1D">
      <w:pPr>
        <w:spacing w:line="240" w:lineRule="auto"/>
        <w:jc w:val="center"/>
        <w:rPr>
          <w:rFonts w:cs="Calibri"/>
        </w:rPr>
      </w:pPr>
      <w:r w:rsidRPr="00B879F7">
        <w:rPr>
          <w:rFonts w:cs="Calibri"/>
          <w:highlight w:val="yellow"/>
        </w:rPr>
        <w:t xml:space="preserve">,,Remont części pomieszczeń Centralnej </w:t>
      </w:r>
      <w:proofErr w:type="spellStart"/>
      <w:r w:rsidRPr="00B879F7">
        <w:rPr>
          <w:rFonts w:cs="Calibri"/>
          <w:highlight w:val="yellow"/>
        </w:rPr>
        <w:t>Sterylizatorni</w:t>
      </w:r>
      <w:proofErr w:type="spellEnd"/>
      <w:r w:rsidRPr="00B879F7">
        <w:rPr>
          <w:rFonts w:cs="Calibri"/>
          <w:highlight w:val="yellow"/>
        </w:rPr>
        <w:t xml:space="preserve"> w budynku „D” Kujawsko-Pomorskiego Centrum Pulmonologii w Bydgoszczy”</w:t>
      </w:r>
    </w:p>
    <w:p w14:paraId="515ABB6D" w14:textId="2627B0E7" w:rsidR="007F2536" w:rsidRPr="00382B1D" w:rsidRDefault="007F2536" w:rsidP="00382B1D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 w:rsidRPr="00403ED7">
        <w:rPr>
          <w:rFonts w:asciiTheme="minorHAnsi" w:hAnsiTheme="minorHAnsi" w:cstheme="minorHAnsi"/>
          <w:b/>
          <w:bCs/>
        </w:rPr>
        <w:t xml:space="preserve">oświadczam, co następuje: </w:t>
      </w:r>
      <w:r w:rsidRPr="00403ED7">
        <w:rPr>
          <w:rFonts w:asciiTheme="minorHAnsi" w:hAnsiTheme="minorHAnsi" w:cstheme="minorHAnsi"/>
        </w:rPr>
        <w:t xml:space="preserve"> </w:t>
      </w:r>
    </w:p>
    <w:p w14:paraId="20D5313F" w14:textId="77777777" w:rsidR="007F2536" w:rsidRPr="00403ED7" w:rsidRDefault="007F2536" w:rsidP="007F2536">
      <w:pPr>
        <w:shd w:val="clear" w:color="auto" w:fill="BFBFBF"/>
        <w:jc w:val="both"/>
        <w:rPr>
          <w:rFonts w:asciiTheme="minorHAnsi" w:hAnsiTheme="minorHAnsi" w:cstheme="minorHAnsi"/>
          <w:b/>
        </w:rPr>
      </w:pPr>
      <w:r w:rsidRPr="00403ED7">
        <w:rPr>
          <w:rFonts w:asciiTheme="minorHAnsi" w:hAnsiTheme="minorHAnsi" w:cstheme="minorHAnsi"/>
          <w:b/>
        </w:rPr>
        <w:t>I. OŚWIADCZENIE WYKONAWCY:</w:t>
      </w:r>
    </w:p>
    <w:p w14:paraId="2DCEFFE6" w14:textId="7972825A" w:rsidR="007F2536" w:rsidRPr="00403ED7" w:rsidRDefault="007F2536" w:rsidP="007F2536">
      <w:pPr>
        <w:numPr>
          <w:ilvl w:val="2"/>
          <w:numId w:val="99"/>
        </w:numPr>
        <w:spacing w:after="0"/>
        <w:jc w:val="both"/>
        <w:rPr>
          <w:rFonts w:asciiTheme="minorHAnsi" w:hAnsiTheme="minorHAnsi" w:cstheme="minorHAnsi"/>
        </w:rPr>
      </w:pPr>
      <w:r w:rsidRPr="00403ED7">
        <w:rPr>
          <w:rFonts w:asciiTheme="minorHAnsi" w:hAnsiTheme="minorHAnsi" w:cstheme="minorHAnsi"/>
        </w:rPr>
        <w:t xml:space="preserve"> ** Oświadczam, że spełniam </w:t>
      </w:r>
      <w:r w:rsidRPr="00403ED7">
        <w:rPr>
          <w:rFonts w:asciiTheme="minorHAnsi" w:hAnsiTheme="minorHAnsi" w:cstheme="minorHAnsi"/>
          <w:b/>
        </w:rPr>
        <w:t>samodzielnie</w:t>
      </w:r>
      <w:r w:rsidRPr="00403ED7">
        <w:rPr>
          <w:rFonts w:asciiTheme="minorHAnsi" w:hAnsiTheme="minorHAnsi" w:cstheme="minorHAnsi"/>
        </w:rPr>
        <w:t xml:space="preserve"> warunki udziału w postępowaniu określone przez Zamawiającego w Specyfikacji Warunków Zamówienia.  </w:t>
      </w:r>
    </w:p>
    <w:p w14:paraId="793BF55D" w14:textId="77777777" w:rsidR="007F2536" w:rsidRPr="00403ED7" w:rsidRDefault="007F2536" w:rsidP="007F2536">
      <w:pPr>
        <w:spacing w:line="240" w:lineRule="auto"/>
        <w:jc w:val="both"/>
        <w:rPr>
          <w:rFonts w:asciiTheme="minorHAnsi" w:hAnsiTheme="minorHAnsi" w:cstheme="minorHAnsi"/>
        </w:rPr>
      </w:pPr>
    </w:p>
    <w:p w14:paraId="0C40F6AF" w14:textId="6878BED7" w:rsidR="007F2536" w:rsidRPr="00403ED7" w:rsidRDefault="007F2536" w:rsidP="007F2536">
      <w:pPr>
        <w:numPr>
          <w:ilvl w:val="2"/>
          <w:numId w:val="9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403ED7">
        <w:rPr>
          <w:rFonts w:asciiTheme="minorHAnsi" w:hAnsiTheme="minorHAnsi" w:cstheme="minorHAnsi"/>
        </w:rPr>
        <w:t xml:space="preserve"> ** Oświadczam, że spełniam warunki udziału w postępowaniu określone przez                        Zamawiającego w Specyfikacji Warunków Zamówienia, </w:t>
      </w:r>
      <w:r w:rsidRPr="00403ED7">
        <w:rPr>
          <w:rFonts w:asciiTheme="minorHAnsi" w:hAnsiTheme="minorHAnsi" w:cstheme="minorHAnsi"/>
          <w:b/>
        </w:rPr>
        <w:t>z wyjątkiem</w:t>
      </w:r>
      <w:r w:rsidRPr="00403ED7">
        <w:rPr>
          <w:rFonts w:asciiTheme="minorHAnsi" w:hAnsiTheme="minorHAnsi" w:cstheme="minorHAnsi"/>
        </w:rPr>
        <w:t xml:space="preserve"> </w:t>
      </w:r>
      <w:r w:rsidRPr="00403ED7">
        <w:rPr>
          <w:rFonts w:asciiTheme="minorHAnsi" w:hAnsiTheme="minorHAnsi" w:cstheme="minorHAnsi"/>
          <w:b/>
        </w:rPr>
        <w:t xml:space="preserve">warunku określonego w pkt </w:t>
      </w:r>
      <w:r w:rsidRPr="00403ED7">
        <w:rPr>
          <w:rFonts w:asciiTheme="minorHAnsi" w:hAnsiTheme="minorHAnsi" w:cstheme="minorHAnsi"/>
        </w:rPr>
        <w:t>......................................................................................</w:t>
      </w:r>
      <w:r w:rsidR="00403ED7">
        <w:rPr>
          <w:rFonts w:asciiTheme="minorHAnsi" w:hAnsiTheme="minorHAnsi" w:cstheme="minorHAnsi"/>
        </w:rPr>
        <w:t>..........................................</w:t>
      </w:r>
      <w:r w:rsidRPr="00403ED7">
        <w:rPr>
          <w:rFonts w:asciiTheme="minorHAnsi" w:hAnsiTheme="minorHAnsi" w:cstheme="minorHAnsi"/>
        </w:rPr>
        <w:t xml:space="preserve">................................. </w:t>
      </w:r>
    </w:p>
    <w:p w14:paraId="334461D4" w14:textId="77777777" w:rsidR="007F2536" w:rsidRPr="00403ED7" w:rsidRDefault="007F2536" w:rsidP="007F2536">
      <w:pPr>
        <w:spacing w:line="240" w:lineRule="auto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403ED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</w:t>
      </w:r>
      <w:r w:rsidRPr="00403ED7">
        <w:rPr>
          <w:rFonts w:asciiTheme="minorHAnsi" w:hAnsiTheme="minorHAnsi" w:cstheme="minorHAnsi"/>
        </w:rPr>
        <w:br/>
        <w:t xml:space="preserve"> </w:t>
      </w:r>
      <w:r w:rsidRPr="00403ED7">
        <w:rPr>
          <w:rFonts w:asciiTheme="minorHAnsi" w:hAnsiTheme="minorHAnsi" w:cstheme="minorHAnsi"/>
          <w:i/>
          <w:sz w:val="16"/>
          <w:szCs w:val="16"/>
        </w:rPr>
        <w:t>(</w:t>
      </w:r>
      <w:r w:rsidRPr="00403ED7">
        <w:rPr>
          <w:rFonts w:asciiTheme="minorHAnsi" w:hAnsiTheme="minorHAnsi" w:cstheme="minorHAnsi"/>
          <w:b/>
          <w:i/>
          <w:sz w:val="16"/>
          <w:szCs w:val="16"/>
        </w:rPr>
        <w:t>UWAGA!</w:t>
      </w:r>
      <w:r w:rsidRPr="00403ED7">
        <w:rPr>
          <w:rFonts w:asciiTheme="minorHAnsi" w:hAnsiTheme="minorHAnsi" w:cstheme="minorHAnsi"/>
          <w:i/>
          <w:sz w:val="16"/>
          <w:szCs w:val="16"/>
        </w:rPr>
        <w:t xml:space="preserve"> - podać tu warunek udziału i jednostkę redakcyjną w </w:t>
      </w:r>
      <w:r w:rsidRPr="00403ED7">
        <w:rPr>
          <w:rFonts w:asciiTheme="minorHAnsi" w:hAnsiTheme="minorHAnsi" w:cstheme="minorHAnsi"/>
          <w:b/>
          <w:i/>
          <w:sz w:val="16"/>
          <w:szCs w:val="16"/>
        </w:rPr>
        <w:t>Specyfikacji Warunków Zamówienia</w:t>
      </w:r>
      <w:r w:rsidRPr="00403ED7">
        <w:rPr>
          <w:rFonts w:asciiTheme="minorHAnsi" w:hAnsiTheme="minorHAnsi" w:cstheme="minorHAnsi"/>
          <w:i/>
          <w:sz w:val="16"/>
          <w:szCs w:val="16"/>
        </w:rPr>
        <w:t xml:space="preserve">,                                                                                           w której określono warunek  udziału w postępowaniu, </w:t>
      </w:r>
      <w:r w:rsidRPr="00403ED7">
        <w:rPr>
          <w:rFonts w:asciiTheme="minorHAnsi" w:hAnsiTheme="minorHAnsi" w:cstheme="minorHAnsi"/>
          <w:b/>
          <w:i/>
          <w:sz w:val="16"/>
          <w:szCs w:val="16"/>
        </w:rPr>
        <w:t>o ile Wykonawca polega na zasobach innego podmiotu</w:t>
      </w:r>
      <w:r w:rsidRPr="00403ED7">
        <w:rPr>
          <w:rFonts w:asciiTheme="minorHAnsi" w:hAnsiTheme="minorHAnsi" w:cstheme="minorHAnsi"/>
          <w:i/>
          <w:sz w:val="16"/>
          <w:szCs w:val="16"/>
        </w:rPr>
        <w:t>).</w:t>
      </w:r>
    </w:p>
    <w:p w14:paraId="6169DC14" w14:textId="77777777" w:rsidR="007F2536" w:rsidRPr="00403ED7" w:rsidRDefault="007F2536" w:rsidP="007F2536">
      <w:pPr>
        <w:spacing w:line="240" w:lineRule="auto"/>
        <w:jc w:val="both"/>
        <w:rPr>
          <w:rFonts w:asciiTheme="minorHAnsi" w:hAnsiTheme="minorHAnsi" w:cstheme="minorHAnsi"/>
          <w:color w:val="000000"/>
          <w:lang w:eastAsia="en-GB"/>
        </w:rPr>
      </w:pPr>
    </w:p>
    <w:p w14:paraId="352CD1D8" w14:textId="77777777" w:rsidR="007F2536" w:rsidRPr="00403ED7" w:rsidRDefault="007F2536" w:rsidP="007F2536">
      <w:pPr>
        <w:spacing w:line="24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03ED7">
        <w:rPr>
          <w:rFonts w:asciiTheme="minorHAnsi" w:hAnsiTheme="minorHAnsi" w:cstheme="minorHAnsi"/>
          <w:color w:val="000000"/>
          <w:lang w:eastAsia="en-GB"/>
        </w:rPr>
        <w:t xml:space="preserve">W </w:t>
      </w:r>
      <w:r w:rsidRPr="00403ED7">
        <w:rPr>
          <w:rFonts w:asciiTheme="minorHAnsi" w:hAnsiTheme="minorHAnsi" w:cstheme="minorHAnsi"/>
        </w:rPr>
        <w:t xml:space="preserve">celu wykazania spełniania warunku udziału określonego powyżej, </w:t>
      </w:r>
      <w:r w:rsidRPr="00403ED7">
        <w:rPr>
          <w:rFonts w:asciiTheme="minorHAnsi" w:hAnsiTheme="minorHAnsi" w:cstheme="minorHAnsi"/>
          <w:b/>
        </w:rPr>
        <w:t>polegam na zasobach następującego/</w:t>
      </w:r>
      <w:proofErr w:type="spellStart"/>
      <w:r w:rsidRPr="00403ED7">
        <w:rPr>
          <w:rFonts w:asciiTheme="minorHAnsi" w:hAnsiTheme="minorHAnsi" w:cstheme="minorHAnsi"/>
        </w:rPr>
        <w:t>ych</w:t>
      </w:r>
      <w:proofErr w:type="spellEnd"/>
      <w:r w:rsidRPr="00403ED7">
        <w:rPr>
          <w:rFonts w:asciiTheme="minorHAnsi" w:hAnsiTheme="minorHAnsi" w:cstheme="minorHAnsi"/>
          <w:b/>
        </w:rPr>
        <w:t xml:space="preserve"> podmiotu/</w:t>
      </w:r>
      <w:r w:rsidRPr="00403ED7">
        <w:rPr>
          <w:rFonts w:asciiTheme="minorHAnsi" w:hAnsiTheme="minorHAnsi" w:cstheme="minorHAnsi"/>
        </w:rPr>
        <w:t>ów:</w:t>
      </w:r>
      <w:r w:rsidRPr="00403ED7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137B1880" w14:textId="77777777" w:rsidR="007F2536" w:rsidRPr="00403ED7" w:rsidRDefault="007F2536" w:rsidP="007F2536">
      <w:pPr>
        <w:pStyle w:val="Bezodstpw"/>
        <w:ind w:right="-1"/>
        <w:rPr>
          <w:rFonts w:asciiTheme="minorHAnsi" w:hAnsiTheme="minorHAnsi" w:cstheme="minorHAnsi"/>
          <w:i/>
          <w:sz w:val="16"/>
          <w:szCs w:val="16"/>
        </w:rPr>
      </w:pPr>
      <w:r w:rsidRPr="00403ED7">
        <w:rPr>
          <w:rFonts w:asciiTheme="minorHAnsi" w:hAnsiTheme="minorHAnsi" w:cstheme="minorHAnsi"/>
          <w:sz w:val="18"/>
          <w:szCs w:val="18"/>
        </w:rPr>
        <w:t>..………………………………………………………………………………………………..…………………………………,</w:t>
      </w:r>
      <w:r w:rsidRPr="00403ED7">
        <w:rPr>
          <w:rFonts w:asciiTheme="minorHAnsi" w:hAnsiTheme="minorHAnsi" w:cstheme="minorHAnsi"/>
        </w:rPr>
        <w:br/>
      </w:r>
      <w:r w:rsidRPr="00403ED7">
        <w:rPr>
          <w:rFonts w:asciiTheme="minorHAnsi" w:hAnsiTheme="minorHAnsi" w:cstheme="minorHAnsi"/>
          <w:i/>
          <w:sz w:val="16"/>
          <w:szCs w:val="16"/>
        </w:rPr>
        <w:t xml:space="preserve">                                                                  (wskazać nazwę i adres podmiotu udostepniającego wskazane zasoby)</w:t>
      </w:r>
    </w:p>
    <w:p w14:paraId="2460F7FF" w14:textId="3716C1BC" w:rsidR="006B02E1" w:rsidRDefault="006B02E1" w:rsidP="006B02E1">
      <w:pPr>
        <w:spacing w:after="0" w:line="240" w:lineRule="auto"/>
        <w:jc w:val="both"/>
        <w:rPr>
          <w:color w:val="000000"/>
        </w:rPr>
      </w:pPr>
    </w:p>
    <w:p w14:paraId="7F1329CD" w14:textId="77777777" w:rsidR="006B02E1" w:rsidRPr="006B02E1" w:rsidRDefault="006B02E1" w:rsidP="006B02E1">
      <w:pPr>
        <w:spacing w:after="0" w:line="240" w:lineRule="auto"/>
        <w:jc w:val="both"/>
        <w:rPr>
          <w:color w:val="000000"/>
        </w:rPr>
      </w:pPr>
    </w:p>
    <w:p w14:paraId="429F06CD" w14:textId="3803DEDB" w:rsidR="006B02E1" w:rsidRPr="007D3E9A" w:rsidRDefault="006B02E1" w:rsidP="006B02E1">
      <w:pPr>
        <w:numPr>
          <w:ilvl w:val="2"/>
          <w:numId w:val="99"/>
        </w:numPr>
        <w:spacing w:after="0" w:line="240" w:lineRule="auto"/>
        <w:jc w:val="both"/>
        <w:rPr>
          <w:color w:val="000000"/>
        </w:rPr>
      </w:pPr>
      <w:r>
        <w:t xml:space="preserve">** </w:t>
      </w:r>
      <w:r w:rsidRPr="00F57BB3">
        <w:rPr>
          <w:b/>
          <w:color w:val="000000"/>
        </w:rPr>
        <w:t>Ubiegając się</w:t>
      </w:r>
      <w:r w:rsidRPr="007D3E9A">
        <w:rPr>
          <w:b/>
          <w:color w:val="000000"/>
        </w:rPr>
        <w:t xml:space="preserve"> </w:t>
      </w:r>
      <w:r w:rsidRPr="00FD545E">
        <w:rPr>
          <w:b/>
          <w:color w:val="000000"/>
        </w:rPr>
        <w:t>wspólnie o zamówienie publiczne</w:t>
      </w:r>
      <w:r w:rsidRPr="00FD545E">
        <w:rPr>
          <w:color w:val="000000"/>
        </w:rPr>
        <w:t xml:space="preserve"> o</w:t>
      </w:r>
      <w:r w:rsidRPr="007D3E9A">
        <w:rPr>
          <w:color w:val="000000"/>
        </w:rPr>
        <w:t>świadczam, że spełniam warunek/warunki udziału w postępowaniu określone przez Zamawiającego w rozdziale IV</w:t>
      </w:r>
      <w:r>
        <w:rPr>
          <w:color w:val="000000"/>
        </w:rPr>
        <w:t xml:space="preserve"> </w:t>
      </w:r>
      <w:r w:rsidRPr="007D3E9A">
        <w:rPr>
          <w:color w:val="000000"/>
        </w:rPr>
        <w:t>pkt .......................................................................................................................... SWZ.</w:t>
      </w:r>
    </w:p>
    <w:p w14:paraId="69D4BB5D" w14:textId="77777777" w:rsidR="006B02E1" w:rsidRPr="00FD545E" w:rsidRDefault="006B02E1" w:rsidP="006B02E1">
      <w:pPr>
        <w:spacing w:after="0" w:line="240" w:lineRule="auto"/>
        <w:jc w:val="center"/>
        <w:rPr>
          <w:b/>
          <w:i/>
          <w:color w:val="000000"/>
          <w:sz w:val="16"/>
          <w:szCs w:val="16"/>
        </w:rPr>
      </w:pPr>
      <w:r w:rsidRPr="007D3E9A">
        <w:rPr>
          <w:i/>
          <w:color w:val="000000"/>
          <w:sz w:val="16"/>
          <w:szCs w:val="16"/>
        </w:rPr>
        <w:t>(</w:t>
      </w:r>
      <w:r w:rsidRPr="007D3E9A">
        <w:rPr>
          <w:b/>
          <w:i/>
          <w:color w:val="000000"/>
          <w:sz w:val="16"/>
          <w:szCs w:val="16"/>
        </w:rPr>
        <w:t>UWAGA!</w:t>
      </w:r>
      <w:r w:rsidRPr="007D3E9A">
        <w:rPr>
          <w:i/>
          <w:color w:val="000000"/>
          <w:sz w:val="16"/>
          <w:szCs w:val="16"/>
        </w:rPr>
        <w:t xml:space="preserve"> - podać tu warunek udziału i jednostkę redakcyjną w </w:t>
      </w:r>
      <w:r w:rsidRPr="007D3E9A">
        <w:rPr>
          <w:b/>
          <w:i/>
          <w:color w:val="000000"/>
          <w:sz w:val="16"/>
          <w:szCs w:val="16"/>
        </w:rPr>
        <w:t>SWZ</w:t>
      </w:r>
      <w:r w:rsidRPr="00FD545E">
        <w:rPr>
          <w:i/>
          <w:color w:val="000000"/>
          <w:sz w:val="16"/>
          <w:szCs w:val="16"/>
        </w:rPr>
        <w:t>, w której określono warunek  udziału w postępowaniu</w:t>
      </w:r>
      <w:r w:rsidRPr="007D3E9A">
        <w:rPr>
          <w:i/>
          <w:color w:val="000000"/>
          <w:sz w:val="16"/>
          <w:szCs w:val="16"/>
        </w:rPr>
        <w:t xml:space="preserve">,                                              </w:t>
      </w:r>
      <w:r w:rsidRPr="007D3E9A">
        <w:rPr>
          <w:b/>
          <w:i/>
          <w:color w:val="000000"/>
          <w:sz w:val="16"/>
          <w:szCs w:val="16"/>
        </w:rPr>
        <w:t xml:space="preserve">który spełnia konkretny </w:t>
      </w:r>
      <w:r w:rsidRPr="007D3E9A">
        <w:rPr>
          <w:b/>
          <w:i/>
          <w:color w:val="000000"/>
          <w:sz w:val="16"/>
          <w:szCs w:val="16"/>
          <w:u w:val="single"/>
        </w:rPr>
        <w:t>Wykonawca składający ofertę wspólną</w:t>
      </w:r>
      <w:r w:rsidRPr="007D3E9A">
        <w:rPr>
          <w:b/>
          <w:i/>
          <w:color w:val="000000"/>
          <w:sz w:val="16"/>
          <w:szCs w:val="16"/>
        </w:rPr>
        <w:t>, gdyż  niniejsze oświadczenie składa każdy z wykonawców  w zakresie,</w:t>
      </w:r>
      <w:r w:rsidRPr="00FD545E">
        <w:rPr>
          <w:b/>
          <w:i/>
          <w:color w:val="000000"/>
          <w:sz w:val="16"/>
          <w:szCs w:val="16"/>
        </w:rPr>
        <w:t xml:space="preserve"> </w:t>
      </w:r>
    </w:p>
    <w:p w14:paraId="2124D746" w14:textId="77777777" w:rsidR="006B02E1" w:rsidRPr="007D3E9A" w:rsidRDefault="006B02E1" w:rsidP="006B02E1">
      <w:pPr>
        <w:spacing w:after="0" w:line="240" w:lineRule="auto"/>
        <w:jc w:val="center"/>
        <w:rPr>
          <w:i/>
          <w:color w:val="000000"/>
          <w:sz w:val="16"/>
          <w:szCs w:val="16"/>
        </w:rPr>
      </w:pPr>
      <w:r w:rsidRPr="00FD545E">
        <w:rPr>
          <w:b/>
          <w:i/>
          <w:color w:val="000000"/>
          <w:sz w:val="16"/>
          <w:szCs w:val="16"/>
        </w:rPr>
        <w:t>w jakim wykazuje spełnianie warunków udziału w postępowaniu</w:t>
      </w:r>
      <w:r w:rsidRPr="007D3E9A">
        <w:rPr>
          <w:i/>
          <w:color w:val="000000"/>
          <w:sz w:val="16"/>
          <w:szCs w:val="16"/>
        </w:rPr>
        <w:t>).</w:t>
      </w:r>
    </w:p>
    <w:p w14:paraId="1A354FA2" w14:textId="77777777" w:rsidR="006B02E1" w:rsidRDefault="006B02E1" w:rsidP="007F2536">
      <w:pPr>
        <w:spacing w:line="240" w:lineRule="auto"/>
        <w:rPr>
          <w:rFonts w:asciiTheme="minorHAnsi" w:hAnsiTheme="minorHAnsi" w:cstheme="minorHAnsi"/>
        </w:rPr>
      </w:pPr>
    </w:p>
    <w:p w14:paraId="43F86F99" w14:textId="580B1ADE" w:rsidR="007F2536" w:rsidRPr="00403ED7" w:rsidRDefault="007F2536" w:rsidP="007F2536">
      <w:pPr>
        <w:spacing w:line="240" w:lineRule="auto"/>
        <w:rPr>
          <w:rFonts w:asciiTheme="minorHAnsi" w:hAnsiTheme="minorHAnsi" w:cstheme="minorHAnsi"/>
          <w:i/>
          <w:sz w:val="16"/>
          <w:szCs w:val="16"/>
        </w:rPr>
      </w:pPr>
      <w:r w:rsidRPr="00403ED7">
        <w:rPr>
          <w:rFonts w:asciiTheme="minorHAnsi" w:hAnsiTheme="minorHAnsi" w:cstheme="minorHAnsi"/>
        </w:rPr>
        <w:t xml:space="preserve">** </w:t>
      </w:r>
      <w:r w:rsidRPr="00403ED7">
        <w:rPr>
          <w:rFonts w:asciiTheme="minorHAnsi" w:hAnsiTheme="minorHAnsi" w:cstheme="minorHAnsi"/>
          <w:b/>
          <w:i/>
          <w:sz w:val="20"/>
          <w:szCs w:val="20"/>
        </w:rPr>
        <w:t>UWAGA!</w:t>
      </w:r>
      <w:r w:rsidRPr="00403ED7">
        <w:rPr>
          <w:rFonts w:asciiTheme="minorHAnsi" w:hAnsiTheme="minorHAnsi" w:cstheme="minorHAnsi"/>
          <w:i/>
          <w:sz w:val="20"/>
          <w:szCs w:val="20"/>
        </w:rPr>
        <w:t xml:space="preserve"> – </w:t>
      </w:r>
      <w:r w:rsidRPr="00403ED7">
        <w:rPr>
          <w:rFonts w:asciiTheme="minorHAnsi" w:hAnsiTheme="minorHAnsi" w:cstheme="minorHAnsi"/>
          <w:i/>
          <w:sz w:val="16"/>
          <w:szCs w:val="16"/>
        </w:rPr>
        <w:t>skreślić niewłaściwe</w:t>
      </w:r>
      <w:r w:rsidR="006B02E1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6B02E1" w:rsidRPr="00FD545E">
        <w:rPr>
          <w:i/>
          <w:color w:val="000000"/>
          <w:sz w:val="16"/>
          <w:szCs w:val="16"/>
        </w:rPr>
        <w:t>punkty. Jeśli Wykonawca skreśli pkt 1, należy wypełnić pkt. 2 albo 3 w zależności od tego, czy polega na zasobach innego podmiotu, czy też składa ofertę wspólną.</w:t>
      </w:r>
    </w:p>
    <w:p w14:paraId="2CDE1B9F" w14:textId="77777777" w:rsidR="007F2536" w:rsidRPr="00403ED7" w:rsidRDefault="007F2536" w:rsidP="007F2536">
      <w:pPr>
        <w:spacing w:line="240" w:lineRule="auto"/>
        <w:rPr>
          <w:rFonts w:asciiTheme="minorHAnsi" w:hAnsiTheme="minorHAnsi" w:cstheme="minorHAnsi"/>
          <w:i/>
          <w:color w:val="000000"/>
          <w:sz w:val="16"/>
          <w:szCs w:val="16"/>
          <w:lang w:eastAsia="en-GB"/>
        </w:rPr>
      </w:pPr>
      <w:r w:rsidRPr="00403ED7">
        <w:rPr>
          <w:rFonts w:asciiTheme="minorHAnsi" w:hAnsiTheme="minorHAnsi" w:cstheme="minorHAnsi"/>
          <w:i/>
          <w:sz w:val="16"/>
          <w:szCs w:val="16"/>
        </w:rPr>
        <w:t xml:space="preserve">Prosimy o zapoznanie się z wyjaśnieniem zamieszczonym na końcu formularza niniejszego oświadczenia. </w:t>
      </w:r>
    </w:p>
    <w:p w14:paraId="40B3A5EC" w14:textId="77777777" w:rsidR="007F2536" w:rsidRPr="00403ED7" w:rsidRDefault="007F2536" w:rsidP="007F2536">
      <w:pPr>
        <w:spacing w:line="240" w:lineRule="auto"/>
        <w:jc w:val="both"/>
        <w:rPr>
          <w:rFonts w:asciiTheme="minorHAnsi" w:hAnsiTheme="minorHAnsi" w:cstheme="minorHAnsi"/>
        </w:rPr>
      </w:pPr>
      <w:r w:rsidRPr="00403ED7">
        <w:rPr>
          <w:rFonts w:asciiTheme="minorHAnsi" w:hAnsiTheme="minorHAnsi" w:cstheme="minorHAnsi"/>
        </w:rPr>
        <w:t>Oświadczam, że informacje podane w powyższych oświadczeniach są aktualne i zgodne z prawdą oraz zostały przedstawione z pełną świadomością konsekwencji wprowadzenia zamawiającego w błąd przy przedstawianiu informacji.</w:t>
      </w:r>
    </w:p>
    <w:p w14:paraId="2BD6CAC6" w14:textId="64406717" w:rsidR="007F2536" w:rsidRPr="00403ED7" w:rsidRDefault="007F2536" w:rsidP="007F2536">
      <w:pPr>
        <w:spacing w:line="240" w:lineRule="auto"/>
        <w:rPr>
          <w:rFonts w:asciiTheme="minorHAnsi" w:hAnsiTheme="minorHAnsi" w:cstheme="minorHAnsi"/>
          <w:color w:val="000000"/>
          <w:lang w:eastAsia="en-GB"/>
        </w:rPr>
      </w:pPr>
      <w:r w:rsidRPr="00403ED7">
        <w:rPr>
          <w:rFonts w:asciiTheme="minorHAnsi" w:hAnsiTheme="minorHAnsi" w:cstheme="minorHAnsi"/>
          <w:color w:val="000000"/>
          <w:lang w:eastAsia="en-GB"/>
        </w:rPr>
        <w:t xml:space="preserve">Data: …………………,           </w:t>
      </w:r>
    </w:p>
    <w:p w14:paraId="6A2DE97D" w14:textId="77777777" w:rsidR="007F2536" w:rsidRPr="00403ED7" w:rsidRDefault="007F2536" w:rsidP="007F2536">
      <w:pPr>
        <w:spacing w:line="240" w:lineRule="auto"/>
        <w:rPr>
          <w:rFonts w:asciiTheme="minorHAnsi" w:hAnsiTheme="minorHAnsi" w:cstheme="minorHAnsi"/>
          <w:sz w:val="28"/>
          <w:szCs w:val="28"/>
        </w:rPr>
      </w:pPr>
    </w:p>
    <w:p w14:paraId="7E635F43" w14:textId="77777777" w:rsidR="007F2536" w:rsidRPr="00403ED7" w:rsidRDefault="007F2536" w:rsidP="007F2536">
      <w:pPr>
        <w:shd w:val="clear" w:color="auto" w:fill="BFBFBF"/>
        <w:spacing w:line="240" w:lineRule="auto"/>
        <w:jc w:val="both"/>
        <w:rPr>
          <w:rFonts w:asciiTheme="minorHAnsi" w:hAnsiTheme="minorHAnsi" w:cstheme="minorHAnsi"/>
          <w:b/>
        </w:rPr>
      </w:pPr>
      <w:r w:rsidRPr="00403ED7">
        <w:rPr>
          <w:rFonts w:asciiTheme="minorHAnsi" w:hAnsiTheme="minorHAnsi" w:cstheme="minorHAnsi"/>
          <w:b/>
        </w:rPr>
        <w:t xml:space="preserve">II. OŚWIADCZENIE PODMIOTU UDOSTĘPNIAJĄCEGO ZASOBY </w:t>
      </w:r>
      <w:r w:rsidRPr="00403ED7">
        <w:rPr>
          <w:rFonts w:asciiTheme="minorHAnsi" w:hAnsiTheme="minorHAnsi" w:cstheme="minorHAnsi"/>
          <w:b/>
          <w:i/>
        </w:rPr>
        <w:t xml:space="preserve">(odpowiednio do wymogu z art. 125 ust. 5 ustawy </w:t>
      </w:r>
      <w:proofErr w:type="spellStart"/>
      <w:r w:rsidRPr="00403ED7">
        <w:rPr>
          <w:rFonts w:asciiTheme="minorHAnsi" w:hAnsiTheme="minorHAnsi" w:cstheme="minorHAnsi"/>
          <w:b/>
          <w:i/>
        </w:rPr>
        <w:t>Pzp</w:t>
      </w:r>
      <w:proofErr w:type="spellEnd"/>
      <w:r w:rsidRPr="00403ED7">
        <w:rPr>
          <w:rFonts w:asciiTheme="minorHAnsi" w:hAnsiTheme="minorHAnsi" w:cstheme="minorHAnsi"/>
          <w:b/>
          <w:i/>
        </w:rPr>
        <w:t>)</w:t>
      </w:r>
      <w:r w:rsidRPr="00403ED7">
        <w:rPr>
          <w:rFonts w:asciiTheme="minorHAnsi" w:hAnsiTheme="minorHAnsi" w:cstheme="minorHAnsi"/>
          <w:b/>
        </w:rPr>
        <w:t xml:space="preserve"> </w:t>
      </w:r>
      <w:r w:rsidRPr="00403ED7">
        <w:rPr>
          <w:rFonts w:asciiTheme="minorHAnsi" w:hAnsiTheme="minorHAnsi" w:cstheme="minorHAnsi"/>
        </w:rPr>
        <w:t xml:space="preserve">potwierdzające spełnianie warunków udziału </w:t>
      </w:r>
      <w:r w:rsidRPr="00403ED7">
        <w:rPr>
          <w:rFonts w:asciiTheme="minorHAnsi" w:hAnsiTheme="minorHAnsi" w:cstheme="minorHAnsi"/>
        </w:rPr>
        <w:br/>
        <w:t>w postępowaniu w zakresie, w jakim wykonawca powołuje się na jego zasoby.</w:t>
      </w:r>
    </w:p>
    <w:p w14:paraId="454A7B09" w14:textId="77777777" w:rsidR="007F2536" w:rsidRPr="00403ED7" w:rsidRDefault="007F2536" w:rsidP="007F2536">
      <w:pPr>
        <w:spacing w:line="240" w:lineRule="auto"/>
        <w:jc w:val="both"/>
        <w:rPr>
          <w:rFonts w:asciiTheme="minorHAnsi" w:hAnsiTheme="minorHAnsi" w:cstheme="minorHAnsi"/>
        </w:rPr>
      </w:pPr>
    </w:p>
    <w:p w14:paraId="555EDF1C" w14:textId="15BFD4CB" w:rsidR="007F2536" w:rsidRPr="00403ED7" w:rsidRDefault="007F2536" w:rsidP="007F2536">
      <w:pPr>
        <w:spacing w:line="240" w:lineRule="auto"/>
        <w:jc w:val="both"/>
        <w:rPr>
          <w:rFonts w:asciiTheme="minorHAnsi" w:hAnsiTheme="minorHAnsi" w:cstheme="minorHAnsi"/>
        </w:rPr>
      </w:pPr>
      <w:r w:rsidRPr="00403ED7">
        <w:rPr>
          <w:rFonts w:asciiTheme="minorHAnsi" w:hAnsiTheme="minorHAnsi" w:cstheme="minorHAnsi"/>
        </w:rPr>
        <w:t xml:space="preserve">Oświadczam, że spełniam warunek/warunki udziału w postępowaniu określony przez                                  Zamawiającego w Specyfikacji Warunków Zamówienia, </w:t>
      </w:r>
    </w:p>
    <w:p w14:paraId="33A22305" w14:textId="370E6ABC" w:rsidR="007F2536" w:rsidRPr="00403ED7" w:rsidRDefault="007F2536" w:rsidP="007F2536">
      <w:pPr>
        <w:spacing w:line="240" w:lineRule="auto"/>
        <w:jc w:val="right"/>
        <w:rPr>
          <w:rFonts w:asciiTheme="minorHAnsi" w:hAnsiTheme="minorHAnsi" w:cstheme="minorHAnsi"/>
        </w:rPr>
      </w:pPr>
      <w:r w:rsidRPr="00403ED7">
        <w:rPr>
          <w:rFonts w:asciiTheme="minorHAnsi" w:hAnsiTheme="minorHAnsi" w:cstheme="minorHAnsi"/>
        </w:rPr>
        <w:t>..........</w:t>
      </w:r>
      <w:r w:rsidR="00403ED7">
        <w:rPr>
          <w:rFonts w:asciiTheme="minorHAnsi" w:hAnsiTheme="minorHAnsi" w:cstheme="minorHAnsi"/>
        </w:rPr>
        <w:t>..........</w:t>
      </w:r>
      <w:r w:rsidRPr="00403ED7">
        <w:rPr>
          <w:rFonts w:asciiTheme="minorHAnsi" w:hAnsiTheme="minorHAnsi" w:cstheme="minorHAnsi"/>
        </w:rPr>
        <w:t xml:space="preserve">............................................................................................................................................. </w:t>
      </w:r>
    </w:p>
    <w:p w14:paraId="6E26353B" w14:textId="77777777" w:rsidR="007F2536" w:rsidRPr="00403ED7" w:rsidRDefault="007F2536" w:rsidP="007F2536">
      <w:pPr>
        <w:spacing w:line="240" w:lineRule="auto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403ED7">
        <w:rPr>
          <w:rFonts w:asciiTheme="minorHAnsi" w:hAnsiTheme="minorHAnsi" w:cstheme="minorHAnsi"/>
        </w:rPr>
        <w:t xml:space="preserve">....................................................................................................................................................... </w:t>
      </w:r>
      <w:r w:rsidRPr="00403ED7">
        <w:rPr>
          <w:rFonts w:asciiTheme="minorHAnsi" w:hAnsiTheme="minorHAnsi" w:cstheme="minorHAnsi"/>
        </w:rPr>
        <w:br/>
        <w:t xml:space="preserve">                    </w:t>
      </w:r>
      <w:r w:rsidRPr="00403ED7">
        <w:rPr>
          <w:rFonts w:asciiTheme="minorHAnsi" w:hAnsiTheme="minorHAnsi" w:cstheme="minorHAnsi"/>
          <w:i/>
          <w:sz w:val="18"/>
          <w:szCs w:val="18"/>
        </w:rPr>
        <w:t>(</w:t>
      </w:r>
      <w:r w:rsidRPr="00403ED7">
        <w:rPr>
          <w:rFonts w:asciiTheme="minorHAnsi" w:hAnsiTheme="minorHAnsi" w:cstheme="minorHAnsi"/>
          <w:b/>
          <w:i/>
          <w:sz w:val="18"/>
          <w:szCs w:val="18"/>
        </w:rPr>
        <w:t>UWAGA!</w:t>
      </w:r>
      <w:r w:rsidRPr="00403ED7">
        <w:rPr>
          <w:rFonts w:asciiTheme="minorHAnsi" w:hAnsiTheme="minorHAnsi" w:cstheme="minorHAnsi"/>
          <w:i/>
          <w:sz w:val="18"/>
          <w:szCs w:val="18"/>
        </w:rPr>
        <w:t xml:space="preserve"> - </w:t>
      </w:r>
      <w:r w:rsidRPr="00403ED7">
        <w:rPr>
          <w:rFonts w:asciiTheme="minorHAnsi" w:hAnsiTheme="minorHAnsi" w:cstheme="minorHAnsi"/>
          <w:i/>
          <w:sz w:val="16"/>
          <w:szCs w:val="16"/>
        </w:rPr>
        <w:t xml:space="preserve">podać tu warunek udziału i jednostkę redakcyjną w </w:t>
      </w:r>
      <w:r w:rsidRPr="00403ED7">
        <w:rPr>
          <w:rFonts w:asciiTheme="minorHAnsi" w:hAnsiTheme="minorHAnsi" w:cstheme="minorHAnsi"/>
          <w:b/>
          <w:i/>
          <w:sz w:val="16"/>
          <w:szCs w:val="16"/>
        </w:rPr>
        <w:t>Specyfikacji Warunków Zamówienia</w:t>
      </w:r>
      <w:r w:rsidRPr="00403ED7">
        <w:rPr>
          <w:rFonts w:asciiTheme="minorHAnsi" w:hAnsiTheme="minorHAnsi" w:cstheme="minorHAnsi"/>
          <w:i/>
          <w:sz w:val="16"/>
          <w:szCs w:val="16"/>
        </w:rPr>
        <w:t>,                                          w której określono warunek  udziału w postępowaniu).</w:t>
      </w:r>
    </w:p>
    <w:p w14:paraId="4AD4FE09" w14:textId="77777777" w:rsidR="007F2536" w:rsidRPr="00403ED7" w:rsidRDefault="007F2536" w:rsidP="007F2536">
      <w:pPr>
        <w:spacing w:line="240" w:lineRule="auto"/>
        <w:jc w:val="right"/>
        <w:rPr>
          <w:rFonts w:asciiTheme="minorHAnsi" w:hAnsiTheme="minorHAnsi" w:cstheme="minorHAnsi"/>
          <w:color w:val="000000"/>
          <w:sz w:val="16"/>
          <w:szCs w:val="16"/>
          <w:lang w:eastAsia="en-GB"/>
        </w:rPr>
      </w:pPr>
    </w:p>
    <w:p w14:paraId="682284CC" w14:textId="77777777" w:rsidR="007F2536" w:rsidRPr="00403ED7" w:rsidRDefault="007F2536" w:rsidP="007F2536">
      <w:pPr>
        <w:spacing w:line="240" w:lineRule="auto"/>
        <w:jc w:val="both"/>
        <w:rPr>
          <w:rFonts w:asciiTheme="minorHAnsi" w:hAnsiTheme="minorHAnsi" w:cstheme="minorHAnsi"/>
          <w:color w:val="000000"/>
          <w:lang w:eastAsia="en-GB"/>
        </w:rPr>
      </w:pPr>
      <w:r w:rsidRPr="00403ED7">
        <w:rPr>
          <w:rFonts w:asciiTheme="minorHAnsi" w:hAnsiTheme="minorHAnsi" w:cstheme="minorHAnsi"/>
          <w:color w:val="000000"/>
          <w:lang w:eastAsia="en-GB"/>
        </w:rPr>
        <w:t xml:space="preserve">          Jednocześnie – odpowiednio do treści </w:t>
      </w:r>
      <w:r w:rsidRPr="00403ED7">
        <w:rPr>
          <w:rFonts w:asciiTheme="minorHAnsi" w:hAnsiTheme="minorHAnsi" w:cstheme="minorHAnsi"/>
        </w:rPr>
        <w:t xml:space="preserve">art. 118 ust. 3 i </w:t>
      </w:r>
      <w:r w:rsidRPr="00403ED7">
        <w:rPr>
          <w:rFonts w:asciiTheme="minorHAnsi" w:hAnsiTheme="minorHAnsi" w:cstheme="minorHAnsi"/>
          <w:b/>
        </w:rPr>
        <w:t>4</w:t>
      </w:r>
      <w:r w:rsidRPr="00403ED7">
        <w:rPr>
          <w:rFonts w:asciiTheme="minorHAnsi" w:hAnsiTheme="minorHAnsi" w:cstheme="minorHAnsi"/>
        </w:rPr>
        <w:t xml:space="preserve"> ustawy </w:t>
      </w:r>
      <w:proofErr w:type="spellStart"/>
      <w:r w:rsidRPr="00403ED7">
        <w:rPr>
          <w:rFonts w:asciiTheme="minorHAnsi" w:hAnsiTheme="minorHAnsi" w:cstheme="minorHAnsi"/>
        </w:rPr>
        <w:t>Pzp</w:t>
      </w:r>
      <w:proofErr w:type="spellEnd"/>
      <w:r w:rsidRPr="00403ED7">
        <w:rPr>
          <w:rFonts w:asciiTheme="minorHAnsi" w:hAnsiTheme="minorHAnsi" w:cstheme="minorHAnsi"/>
        </w:rPr>
        <w:t xml:space="preserve"> – do niniejszego oświadczenia </w:t>
      </w:r>
      <w:r w:rsidRPr="00403ED7">
        <w:rPr>
          <w:rFonts w:asciiTheme="minorHAnsi" w:hAnsiTheme="minorHAnsi" w:cstheme="minorHAnsi"/>
          <w:b/>
        </w:rPr>
        <w:t>wraz z ofertą</w:t>
      </w:r>
      <w:r w:rsidRPr="00403ED7">
        <w:rPr>
          <w:rFonts w:asciiTheme="minorHAnsi" w:hAnsiTheme="minorHAnsi" w:cstheme="minorHAnsi"/>
        </w:rPr>
        <w:t xml:space="preserve">, składam (załączam) </w:t>
      </w:r>
      <w:r w:rsidRPr="00403ED7">
        <w:rPr>
          <w:rFonts w:asciiTheme="minorHAnsi" w:hAnsiTheme="minorHAnsi" w:cstheme="minorHAnsi"/>
          <w:b/>
        </w:rPr>
        <w:t xml:space="preserve">zobowiązanie </w:t>
      </w:r>
      <w:r w:rsidRPr="00403ED7">
        <w:rPr>
          <w:rFonts w:asciiTheme="minorHAnsi" w:hAnsiTheme="minorHAnsi" w:cstheme="minorHAnsi"/>
        </w:rPr>
        <w:t>do oddania do dyspozycji Wykonawcy niezbędnych zasobów na potrzeby realizacji danego zamówienia lub inny podmiotowy środek dowodowy potwierdzający, że Wykonawca realizując zamówienie, będzie dysponował niezbędnymi zasobami.</w:t>
      </w:r>
    </w:p>
    <w:p w14:paraId="271BD6CE" w14:textId="77777777" w:rsidR="007F2536" w:rsidRPr="00403ED7" w:rsidRDefault="007F2536" w:rsidP="007F2536">
      <w:pPr>
        <w:spacing w:line="240" w:lineRule="auto"/>
        <w:jc w:val="both"/>
        <w:rPr>
          <w:rFonts w:asciiTheme="minorHAnsi" w:hAnsiTheme="minorHAnsi" w:cstheme="minorHAnsi"/>
        </w:rPr>
      </w:pPr>
      <w:r w:rsidRPr="00403ED7">
        <w:rPr>
          <w:rFonts w:asciiTheme="minorHAnsi" w:hAnsiTheme="minorHAnsi" w:cstheme="minorHAnsi"/>
          <w:sz w:val="24"/>
          <w:szCs w:val="24"/>
        </w:rPr>
        <w:t xml:space="preserve">        </w:t>
      </w:r>
      <w:r w:rsidRPr="00403ED7">
        <w:rPr>
          <w:rFonts w:asciiTheme="minorHAnsi" w:hAnsiTheme="minorHAnsi" w:cstheme="minorHAnsi"/>
        </w:rPr>
        <w:t>Oświadczam, że informacje podane w powyższych oświadczeniach są aktualne i zgodne z prawdą oraz zostały przedstawione z pełną świadomością konsekwencji wprowadzenia zamawiającego w błąd przy przedstawianiu informacji.</w:t>
      </w:r>
    </w:p>
    <w:p w14:paraId="5EB6B01E" w14:textId="77777777" w:rsidR="007F2536" w:rsidRPr="00403ED7" w:rsidRDefault="007F2536" w:rsidP="007F2536">
      <w:pPr>
        <w:spacing w:line="240" w:lineRule="auto"/>
        <w:rPr>
          <w:rFonts w:asciiTheme="minorHAnsi" w:hAnsiTheme="minorHAnsi" w:cstheme="minorHAnsi"/>
          <w:color w:val="000000"/>
          <w:sz w:val="20"/>
          <w:szCs w:val="20"/>
          <w:lang w:eastAsia="en-GB"/>
        </w:rPr>
      </w:pPr>
    </w:p>
    <w:p w14:paraId="218F6969" w14:textId="77777777" w:rsidR="007F2536" w:rsidRPr="00403ED7" w:rsidRDefault="007F2536" w:rsidP="007F2536">
      <w:pPr>
        <w:spacing w:line="240" w:lineRule="auto"/>
        <w:rPr>
          <w:rFonts w:asciiTheme="minorHAnsi" w:hAnsiTheme="minorHAnsi" w:cstheme="minorHAnsi"/>
          <w:color w:val="000000"/>
          <w:lang w:eastAsia="en-GB"/>
        </w:rPr>
      </w:pPr>
      <w:r w:rsidRPr="00403ED7">
        <w:rPr>
          <w:rFonts w:asciiTheme="minorHAnsi" w:hAnsiTheme="minorHAnsi" w:cstheme="minorHAnsi"/>
          <w:color w:val="000000"/>
          <w:lang w:eastAsia="en-GB"/>
        </w:rPr>
        <w:t xml:space="preserve">Data: ………………..       </w:t>
      </w:r>
    </w:p>
    <w:p w14:paraId="4C55FA62" w14:textId="77777777" w:rsidR="007F2536" w:rsidRPr="00403ED7" w:rsidRDefault="007F2536" w:rsidP="007F2536">
      <w:pPr>
        <w:spacing w:line="240" w:lineRule="auto"/>
        <w:rPr>
          <w:rFonts w:asciiTheme="minorHAnsi" w:hAnsiTheme="minorHAnsi" w:cstheme="minorHAnsi"/>
          <w:i/>
          <w:color w:val="000000"/>
          <w:sz w:val="20"/>
          <w:szCs w:val="20"/>
          <w:lang w:eastAsia="en-GB"/>
        </w:rPr>
      </w:pPr>
      <w:r w:rsidRPr="00403ED7">
        <w:rPr>
          <w:rFonts w:asciiTheme="minorHAnsi" w:hAnsiTheme="minorHAnsi" w:cstheme="minorHAnsi"/>
          <w:b/>
          <w:i/>
          <w:sz w:val="20"/>
          <w:szCs w:val="20"/>
        </w:rPr>
        <w:t>Wyjaśnienie:</w:t>
      </w:r>
      <w:r w:rsidRPr="00403ED7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4269F422" w14:textId="77777777" w:rsidR="006B02E1" w:rsidRPr="007D3E9A" w:rsidRDefault="006B02E1" w:rsidP="006B02E1">
      <w:pPr>
        <w:spacing w:line="240" w:lineRule="auto"/>
        <w:jc w:val="both"/>
        <w:rPr>
          <w:i/>
          <w:color w:val="000000"/>
          <w:sz w:val="16"/>
          <w:szCs w:val="16"/>
          <w:lang w:eastAsia="en-GB"/>
        </w:rPr>
      </w:pPr>
      <w:r w:rsidRPr="00FD545E">
        <w:rPr>
          <w:b/>
          <w:i/>
          <w:color w:val="000000"/>
          <w:sz w:val="16"/>
          <w:szCs w:val="16"/>
        </w:rPr>
        <w:t>1)</w:t>
      </w:r>
      <w:r w:rsidRPr="00FD545E">
        <w:rPr>
          <w:i/>
          <w:color w:val="000000"/>
          <w:sz w:val="16"/>
          <w:szCs w:val="16"/>
        </w:rPr>
        <w:t xml:space="preserve"> Zgodnie z art. 118 ust. 3 ustawy </w:t>
      </w:r>
      <w:proofErr w:type="spellStart"/>
      <w:r w:rsidRPr="00FD545E">
        <w:rPr>
          <w:i/>
          <w:color w:val="000000"/>
          <w:sz w:val="16"/>
          <w:szCs w:val="16"/>
        </w:rPr>
        <w:t>Pzp</w:t>
      </w:r>
      <w:proofErr w:type="spellEnd"/>
      <w:r w:rsidRPr="00FD545E">
        <w:rPr>
          <w:i/>
          <w:color w:val="000000"/>
          <w:sz w:val="16"/>
          <w:szCs w:val="16"/>
        </w:rPr>
        <w:t xml:space="preserve">,  </w:t>
      </w:r>
      <w:r w:rsidRPr="00FD545E">
        <w:rPr>
          <w:b/>
          <w:i/>
          <w:color w:val="000000"/>
          <w:sz w:val="16"/>
          <w:szCs w:val="16"/>
        </w:rPr>
        <w:t>Wykonawca, który polega na zdolnościach lub sytuacji podmiotów udostępniających zasoby</w:t>
      </w:r>
      <w:r w:rsidRPr="00FD545E">
        <w:rPr>
          <w:i/>
          <w:color w:val="000000"/>
          <w:sz w:val="16"/>
          <w:szCs w:val="16"/>
        </w:rPr>
        <w:t xml:space="preserve">, składa, </w:t>
      </w:r>
      <w:r w:rsidRPr="00FD545E">
        <w:rPr>
          <w:b/>
          <w:i/>
          <w:color w:val="000000"/>
          <w:sz w:val="16"/>
          <w:szCs w:val="16"/>
        </w:rPr>
        <w:t>wraz z ofertą</w:t>
      </w:r>
      <w:r w:rsidRPr="00FD545E">
        <w:rPr>
          <w:i/>
          <w:color w:val="000000"/>
          <w:sz w:val="16"/>
          <w:szCs w:val="16"/>
        </w:rPr>
        <w:t xml:space="preserve">, </w:t>
      </w:r>
      <w:r w:rsidRPr="00FD545E">
        <w:rPr>
          <w:b/>
          <w:i/>
          <w:color w:val="000000"/>
          <w:sz w:val="16"/>
          <w:szCs w:val="16"/>
        </w:rPr>
        <w:t xml:space="preserve">zobowiązanie </w:t>
      </w:r>
      <w:r w:rsidRPr="00FD545E">
        <w:rPr>
          <w:i/>
          <w:color w:val="000000"/>
          <w:sz w:val="16"/>
          <w:szCs w:val="16"/>
        </w:rPr>
        <w:t>podmiotu udostępniającego zasoby (</w:t>
      </w:r>
      <w:r w:rsidRPr="00FD545E">
        <w:rPr>
          <w:b/>
          <w:i/>
          <w:color w:val="000000"/>
          <w:sz w:val="16"/>
          <w:szCs w:val="16"/>
        </w:rPr>
        <w:t xml:space="preserve">wg treści art. 118 ust. 4 ustawy </w:t>
      </w:r>
      <w:proofErr w:type="spellStart"/>
      <w:r w:rsidRPr="00FD545E">
        <w:rPr>
          <w:b/>
          <w:i/>
          <w:color w:val="000000"/>
          <w:sz w:val="16"/>
          <w:szCs w:val="16"/>
        </w:rPr>
        <w:t>Pzp</w:t>
      </w:r>
      <w:proofErr w:type="spellEnd"/>
      <w:r w:rsidRPr="00FD545E">
        <w:rPr>
          <w:i/>
          <w:color w:val="000000"/>
          <w:sz w:val="16"/>
          <w:szCs w:val="16"/>
        </w:rPr>
        <w:t xml:space="preserve">) do oddania mu do dyspozycji </w:t>
      </w:r>
      <w:r w:rsidRPr="00FD545E">
        <w:rPr>
          <w:i/>
          <w:color w:val="000000"/>
          <w:sz w:val="16"/>
          <w:szCs w:val="16"/>
        </w:rPr>
        <w:lastRenderedPageBreak/>
        <w:t>niezbędnych zasobów na potrzeby realizacji danego zamówienia lub inny podmiotowy środek dowodowy potwierdzający, że wykonawca realizując zamówienie, będzie dysponował niezbędnymi zasobami tych podmiotów.</w:t>
      </w:r>
    </w:p>
    <w:p w14:paraId="75C786E7" w14:textId="77777777" w:rsidR="006B02E1" w:rsidRPr="007D3E9A" w:rsidRDefault="006B02E1" w:rsidP="006B02E1">
      <w:pPr>
        <w:spacing w:line="240" w:lineRule="auto"/>
        <w:jc w:val="both"/>
        <w:rPr>
          <w:i/>
          <w:color w:val="000000"/>
          <w:sz w:val="16"/>
          <w:szCs w:val="16"/>
        </w:rPr>
      </w:pPr>
      <w:r w:rsidRPr="00FD545E">
        <w:rPr>
          <w:b/>
          <w:i/>
          <w:color w:val="000000"/>
          <w:sz w:val="16"/>
          <w:szCs w:val="16"/>
        </w:rPr>
        <w:t>2)</w:t>
      </w:r>
      <w:r w:rsidRPr="00FD545E">
        <w:rPr>
          <w:i/>
          <w:color w:val="000000"/>
          <w:sz w:val="16"/>
          <w:szCs w:val="16"/>
        </w:rPr>
        <w:t xml:space="preserve"> Zgodnie z art. 125 ust. 4 ustawy </w:t>
      </w:r>
      <w:proofErr w:type="spellStart"/>
      <w:r w:rsidRPr="00FD545E">
        <w:rPr>
          <w:i/>
          <w:color w:val="000000"/>
          <w:sz w:val="16"/>
          <w:szCs w:val="16"/>
        </w:rPr>
        <w:t>Pzp</w:t>
      </w:r>
      <w:proofErr w:type="spellEnd"/>
      <w:r w:rsidRPr="00FD545E">
        <w:rPr>
          <w:i/>
          <w:color w:val="000000"/>
          <w:sz w:val="16"/>
          <w:szCs w:val="16"/>
        </w:rPr>
        <w:t xml:space="preserve">,  </w:t>
      </w:r>
      <w:r w:rsidRPr="00FD545E">
        <w:rPr>
          <w:b/>
          <w:i/>
          <w:color w:val="000000"/>
          <w:sz w:val="16"/>
          <w:szCs w:val="16"/>
        </w:rPr>
        <w:t>w przypadku wspólnego ubiegania się o zamówienie przez wykonawców</w:t>
      </w:r>
      <w:r w:rsidRPr="00FD545E">
        <w:rPr>
          <w:i/>
          <w:color w:val="000000"/>
          <w:sz w:val="16"/>
          <w:szCs w:val="16"/>
        </w:rPr>
        <w:t xml:space="preserve">, </w:t>
      </w:r>
      <w:r w:rsidRPr="00FD545E">
        <w:rPr>
          <w:b/>
          <w:i/>
          <w:color w:val="000000"/>
          <w:sz w:val="16"/>
          <w:szCs w:val="16"/>
        </w:rPr>
        <w:t xml:space="preserve">oświadczenie,                            o którym mowa w art. 125 ust. 1 </w:t>
      </w:r>
      <w:proofErr w:type="spellStart"/>
      <w:r w:rsidRPr="00FD545E">
        <w:rPr>
          <w:b/>
          <w:i/>
          <w:color w:val="000000"/>
          <w:sz w:val="16"/>
          <w:szCs w:val="16"/>
        </w:rPr>
        <w:t>Pzp</w:t>
      </w:r>
      <w:proofErr w:type="spellEnd"/>
      <w:r w:rsidRPr="00FD545E">
        <w:rPr>
          <w:b/>
          <w:i/>
          <w:color w:val="000000"/>
          <w:sz w:val="16"/>
          <w:szCs w:val="16"/>
        </w:rPr>
        <w:t>, składa każdy z wykonawców</w:t>
      </w:r>
      <w:r w:rsidRPr="00FD545E">
        <w:rPr>
          <w:i/>
          <w:color w:val="000000"/>
          <w:sz w:val="16"/>
          <w:szCs w:val="16"/>
        </w:rPr>
        <w:t xml:space="preserve">. Oświadczenia te potwierdzają brak podstaw wykluczenia oraz spełnianie warunków udziału w postępowaniu w zakresie,  w jakim każdy z wykonawców wykazuje spełnianie warunków udziału w postępowaniu. </w:t>
      </w:r>
    </w:p>
    <w:p w14:paraId="028F41DC" w14:textId="77777777" w:rsidR="006B02E1" w:rsidRPr="00FD545E" w:rsidRDefault="006B02E1" w:rsidP="006B02E1">
      <w:pPr>
        <w:spacing w:line="240" w:lineRule="auto"/>
        <w:jc w:val="both"/>
        <w:rPr>
          <w:i/>
          <w:color w:val="000000"/>
          <w:sz w:val="16"/>
          <w:szCs w:val="16"/>
        </w:rPr>
      </w:pPr>
      <w:r w:rsidRPr="00FD545E">
        <w:rPr>
          <w:b/>
          <w:i/>
          <w:color w:val="000000"/>
          <w:sz w:val="16"/>
          <w:szCs w:val="16"/>
        </w:rPr>
        <w:t>3)</w:t>
      </w:r>
      <w:r w:rsidRPr="00FD545E">
        <w:rPr>
          <w:i/>
          <w:color w:val="000000"/>
          <w:sz w:val="16"/>
          <w:szCs w:val="16"/>
        </w:rPr>
        <w:t xml:space="preserve"> Zgodnie z art. 125 ust. 5 ustawy </w:t>
      </w:r>
      <w:proofErr w:type="spellStart"/>
      <w:r w:rsidRPr="00FD545E">
        <w:rPr>
          <w:i/>
          <w:color w:val="000000"/>
          <w:sz w:val="16"/>
          <w:szCs w:val="16"/>
        </w:rPr>
        <w:t>Pzp</w:t>
      </w:r>
      <w:proofErr w:type="spellEnd"/>
      <w:r w:rsidRPr="00FD545E">
        <w:rPr>
          <w:i/>
          <w:color w:val="000000"/>
          <w:sz w:val="16"/>
          <w:szCs w:val="16"/>
        </w:rPr>
        <w:t xml:space="preserve">,  Wykonawca, w przypadku polegania na zdolnościach lub sytuacji podmiotów udostępniających zasoby, przedstawia także </w:t>
      </w:r>
      <w:r w:rsidRPr="00FD545E">
        <w:rPr>
          <w:b/>
          <w:i/>
          <w:color w:val="000000"/>
          <w:sz w:val="16"/>
          <w:szCs w:val="16"/>
        </w:rPr>
        <w:t>oświadczenie, o którym mowa w art. 125 ust. 1</w:t>
      </w:r>
      <w:r w:rsidRPr="00FD545E">
        <w:rPr>
          <w:i/>
          <w:color w:val="000000"/>
          <w:sz w:val="16"/>
          <w:szCs w:val="16"/>
        </w:rPr>
        <w:t xml:space="preserve">, </w:t>
      </w:r>
      <w:r w:rsidRPr="00FD545E">
        <w:rPr>
          <w:b/>
          <w:i/>
          <w:color w:val="000000"/>
          <w:sz w:val="16"/>
          <w:szCs w:val="16"/>
        </w:rPr>
        <w:t>podmiotu udostępniającego zasoby</w:t>
      </w:r>
      <w:r w:rsidRPr="00FD545E">
        <w:rPr>
          <w:i/>
          <w:color w:val="000000"/>
          <w:sz w:val="16"/>
          <w:szCs w:val="16"/>
        </w:rPr>
        <w:t xml:space="preserve">, </w:t>
      </w:r>
      <w:r w:rsidRPr="00D729D1">
        <w:rPr>
          <w:rFonts w:eastAsia="ArialMT-Identity-H"/>
          <w:i/>
          <w:color w:val="000000"/>
          <w:sz w:val="16"/>
          <w:szCs w:val="16"/>
          <w:lang w:eastAsia="pl-PL"/>
        </w:rPr>
        <w:t xml:space="preserve">potwierdzające </w:t>
      </w:r>
      <w:r w:rsidRPr="00D729D1">
        <w:rPr>
          <w:rFonts w:eastAsia="ArialMT-Identity-H"/>
          <w:b/>
          <w:i/>
          <w:color w:val="000000"/>
          <w:sz w:val="16"/>
          <w:szCs w:val="16"/>
          <w:lang w:eastAsia="pl-PL"/>
        </w:rPr>
        <w:t xml:space="preserve">brak podstaw wykluczenia tego podmiotu </w:t>
      </w:r>
      <w:r w:rsidRPr="00D729D1">
        <w:rPr>
          <w:rFonts w:eastAsia="ArialMT-Identity-H"/>
          <w:i/>
          <w:color w:val="000000"/>
          <w:sz w:val="16"/>
          <w:szCs w:val="16"/>
          <w:lang w:eastAsia="pl-PL"/>
        </w:rPr>
        <w:t xml:space="preserve">oraz odpowiednio </w:t>
      </w:r>
      <w:r w:rsidRPr="00D729D1">
        <w:rPr>
          <w:rFonts w:eastAsia="ArialMT-Identity-H"/>
          <w:b/>
          <w:i/>
          <w:color w:val="000000"/>
          <w:sz w:val="16"/>
          <w:szCs w:val="16"/>
          <w:lang w:eastAsia="pl-PL"/>
        </w:rPr>
        <w:t>spełnianie warunków udziału w postępowaniu</w:t>
      </w:r>
      <w:r w:rsidRPr="00D729D1">
        <w:rPr>
          <w:rFonts w:eastAsia="ArialMT-Identity-H"/>
          <w:i/>
          <w:color w:val="000000"/>
          <w:sz w:val="16"/>
          <w:szCs w:val="16"/>
          <w:lang w:eastAsia="pl-PL"/>
        </w:rPr>
        <w:t xml:space="preserve"> w zakresie, w jakim wykonawca powołuje się na jego zasoby.</w:t>
      </w:r>
    </w:p>
    <w:p w14:paraId="621A203C" w14:textId="77777777" w:rsidR="006B02E1" w:rsidRPr="00403ED7" w:rsidRDefault="006B02E1" w:rsidP="007F2536">
      <w:pPr>
        <w:spacing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AAD470C" w14:textId="77777777" w:rsidR="007F2536" w:rsidRPr="00403ED7" w:rsidRDefault="007F2536" w:rsidP="00533357">
      <w:pPr>
        <w:ind w:right="141"/>
        <w:jc w:val="both"/>
        <w:rPr>
          <w:rFonts w:asciiTheme="minorHAnsi" w:hAnsiTheme="minorHAnsi" w:cstheme="minorHAnsi"/>
          <w:b/>
        </w:rPr>
      </w:pPr>
    </w:p>
    <w:sectPr w:rsidR="007F2536" w:rsidRPr="00403ED7" w:rsidSect="00CF42C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CA0378" w14:textId="77777777" w:rsidR="00C85D35" w:rsidRDefault="00C85D35" w:rsidP="000E44E7">
      <w:pPr>
        <w:spacing w:after="0" w:line="240" w:lineRule="auto"/>
      </w:pPr>
      <w:r>
        <w:separator/>
      </w:r>
    </w:p>
  </w:endnote>
  <w:endnote w:type="continuationSeparator" w:id="0">
    <w:p w14:paraId="4C19712E" w14:textId="77777777" w:rsidR="00C85D35" w:rsidRDefault="00C85D35" w:rsidP="000E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-Identity-H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, 'Arial Unicode MS'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76822363"/>
      <w:docPartObj>
        <w:docPartGallery w:val="Page Numbers (Bottom of Page)"/>
        <w:docPartUnique/>
      </w:docPartObj>
    </w:sdtPr>
    <w:sdtContent>
      <w:p w14:paraId="74AE3CD7" w14:textId="7A30FEB4" w:rsidR="00F8251B" w:rsidRDefault="00F825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B610881" w14:textId="77777777" w:rsidR="00F8251B" w:rsidRDefault="00F8251B" w:rsidP="00542250">
    <w:pPr>
      <w:pStyle w:val="Stopka"/>
      <w:ind w:left="-1332"/>
    </w:pPr>
  </w:p>
  <w:p w14:paraId="550DB350" w14:textId="77777777" w:rsidR="00F8251B" w:rsidRDefault="00F8251B"/>
  <w:p w14:paraId="4DDA37B4" w14:textId="77777777" w:rsidR="00BA30D7" w:rsidRDefault="00BA30D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D570C" w14:textId="5A102239" w:rsidR="00F8251B" w:rsidRPr="006C521A" w:rsidRDefault="00F8251B" w:rsidP="006C521A">
    <w:pPr>
      <w:rPr>
        <w:rFonts w:cs="Calibri"/>
        <w:b/>
        <w:bCs/>
        <w:sz w:val="18"/>
        <w:szCs w:val="18"/>
      </w:rPr>
    </w:pPr>
  </w:p>
  <w:p w14:paraId="551EBECA" w14:textId="77777777" w:rsidR="00F8251B" w:rsidRDefault="00F825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E75DA0" w14:textId="77777777" w:rsidR="00C85D35" w:rsidRDefault="00C85D35" w:rsidP="000E44E7">
      <w:pPr>
        <w:spacing w:after="0" w:line="240" w:lineRule="auto"/>
      </w:pPr>
      <w:r>
        <w:separator/>
      </w:r>
    </w:p>
  </w:footnote>
  <w:footnote w:type="continuationSeparator" w:id="0">
    <w:p w14:paraId="041153A8" w14:textId="77777777" w:rsidR="00C85D35" w:rsidRDefault="00C85D35" w:rsidP="000E4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037D85" w14:textId="0C5E6304" w:rsidR="00F8251B" w:rsidRPr="00DB64A0" w:rsidRDefault="00F8251B" w:rsidP="000369B1">
    <w:pPr>
      <w:pStyle w:val="Nagwek"/>
    </w:pPr>
    <w:r w:rsidRPr="00DB64A0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9D925E" w14:textId="7206BAC3" w:rsidR="00F8251B" w:rsidRPr="00DB64A0" w:rsidRDefault="00F8251B" w:rsidP="00152245">
    <w:pPr>
      <w:pStyle w:val="Nagwek"/>
    </w:pPr>
    <w:r w:rsidRPr="00DB64A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styleLink w:val="WW8Num163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styleLink w:val="WW8Num51"/>
    <w:lvl w:ilvl="0">
      <w:start w:val="1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</w:lvl>
  </w:abstractNum>
  <w:abstractNum w:abstractNumId="2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hint="default"/>
      </w:rPr>
    </w:lvl>
  </w:abstractNum>
  <w:abstractNum w:abstractNumId="3" w15:restartNumberingAfterBreak="0">
    <w:nsid w:val="02436B93"/>
    <w:multiLevelType w:val="hybridMultilevel"/>
    <w:tmpl w:val="7C147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F5DC0"/>
    <w:multiLevelType w:val="multilevel"/>
    <w:tmpl w:val="760038F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42233EF"/>
    <w:multiLevelType w:val="hybridMultilevel"/>
    <w:tmpl w:val="77D6C42A"/>
    <w:lvl w:ilvl="0" w:tplc="30E63A14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4695E52"/>
    <w:multiLevelType w:val="hybridMultilevel"/>
    <w:tmpl w:val="47643768"/>
    <w:lvl w:ilvl="0" w:tplc="D90660F0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56B7785"/>
    <w:multiLevelType w:val="hybridMultilevel"/>
    <w:tmpl w:val="F3A001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67B42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6C30A85"/>
    <w:multiLevelType w:val="multilevel"/>
    <w:tmpl w:val="5D805C8C"/>
    <w:styleLink w:val="WWNum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06D83A07"/>
    <w:multiLevelType w:val="multilevel"/>
    <w:tmpl w:val="BA8E4894"/>
    <w:styleLink w:val="WW8Num98"/>
    <w:lvl w:ilvl="0">
      <w:numFmt w:val="bullet"/>
      <w:lvlText w:val="–"/>
      <w:lvlJc w:val="left"/>
      <w:rPr>
        <w:rFonts w:ascii="Times New Roman" w:eastAsia="Andale Sans UI" w:hAnsi="Times New Roman" w:cs="Times New Roman"/>
        <w:b w:val="0"/>
        <w:color w:val="000000"/>
        <w:lang w:val="pl-P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09553FA7"/>
    <w:multiLevelType w:val="multilevel"/>
    <w:tmpl w:val="195C44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eastAsia="Arial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9802592"/>
    <w:multiLevelType w:val="multilevel"/>
    <w:tmpl w:val="23BE7C92"/>
    <w:styleLink w:val="WW8Num4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0A434DB1"/>
    <w:multiLevelType w:val="multilevel"/>
    <w:tmpl w:val="896EDAE4"/>
    <w:styleLink w:val="WW8Num1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0A980F5F"/>
    <w:multiLevelType w:val="multilevel"/>
    <w:tmpl w:val="E9063046"/>
    <w:styleLink w:val="WW8Num1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0B4332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B811395"/>
    <w:multiLevelType w:val="hybridMultilevel"/>
    <w:tmpl w:val="4230B7D8"/>
    <w:lvl w:ilvl="0" w:tplc="735AD3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C525F43"/>
    <w:multiLevelType w:val="multilevel"/>
    <w:tmpl w:val="AD0E609E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0C9E455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0D1E7A97"/>
    <w:multiLevelType w:val="multilevel"/>
    <w:tmpl w:val="F77AC208"/>
    <w:styleLink w:val="11111112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0D3D185D"/>
    <w:multiLevelType w:val="multilevel"/>
    <w:tmpl w:val="BB982F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D510365"/>
    <w:multiLevelType w:val="hybridMultilevel"/>
    <w:tmpl w:val="3D229FC4"/>
    <w:lvl w:ilvl="0" w:tplc="B1AC9D54">
      <w:start w:val="1"/>
      <w:numFmt w:val="lowerLetter"/>
      <w:lvlText w:val="%1)"/>
      <w:lvlJc w:val="left"/>
      <w:pPr>
        <w:ind w:left="1152" w:hanging="360"/>
      </w:pPr>
      <w:rPr>
        <w:rFonts w:eastAsia="Times New Roman" w:cs="Times New Roman"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0DF47B03"/>
    <w:multiLevelType w:val="multilevel"/>
    <w:tmpl w:val="9EFA6A22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0F584422"/>
    <w:multiLevelType w:val="multilevel"/>
    <w:tmpl w:val="29BA0D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08F65EF"/>
    <w:multiLevelType w:val="hybridMultilevel"/>
    <w:tmpl w:val="905230B2"/>
    <w:lvl w:ilvl="0" w:tplc="A3AA3C04">
      <w:start w:val="1"/>
      <w:numFmt w:val="lowerLetter"/>
      <w:lvlText w:val="%1)"/>
      <w:lvlJc w:val="left"/>
      <w:pPr>
        <w:ind w:left="1069" w:hanging="360"/>
      </w:pPr>
      <w:rPr>
        <w:rFonts w:eastAsia="Times New Roman" w:cs="Times New Roman" w:hint="default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11FB08D6"/>
    <w:multiLevelType w:val="multilevel"/>
    <w:tmpl w:val="3926B342"/>
    <w:styleLink w:val="WW8Num7"/>
    <w:lvl w:ilvl="0">
      <w:start w:val="2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15506364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15AF09BA"/>
    <w:multiLevelType w:val="hybridMultilevel"/>
    <w:tmpl w:val="4F32B132"/>
    <w:lvl w:ilvl="0" w:tplc="6E3A09DA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69871CD"/>
    <w:multiLevelType w:val="multilevel"/>
    <w:tmpl w:val="78B658E2"/>
    <w:styleLink w:val="WW8Num6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lang w:val="pl-PL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9" w15:restartNumberingAfterBreak="0">
    <w:nsid w:val="17BC4A9F"/>
    <w:multiLevelType w:val="hybridMultilevel"/>
    <w:tmpl w:val="E8B277A8"/>
    <w:lvl w:ilvl="0" w:tplc="AC5CD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B7E0A"/>
    <w:multiLevelType w:val="hybridMultilevel"/>
    <w:tmpl w:val="26C835EA"/>
    <w:lvl w:ilvl="0" w:tplc="A7B69B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1BB81EE5"/>
    <w:multiLevelType w:val="multilevel"/>
    <w:tmpl w:val="91E0ACE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1C675022"/>
    <w:multiLevelType w:val="multilevel"/>
    <w:tmpl w:val="C5EED3A4"/>
    <w:styleLink w:val="WW8Num1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 w15:restartNumberingAfterBreak="0">
    <w:nsid w:val="1D9341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205C292D"/>
    <w:multiLevelType w:val="multilevel"/>
    <w:tmpl w:val="AA145894"/>
    <w:styleLink w:val="WWNum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208D7F9A"/>
    <w:multiLevelType w:val="hybridMultilevel"/>
    <w:tmpl w:val="947031AC"/>
    <w:lvl w:ilvl="0" w:tplc="E2AED622">
      <w:start w:val="1"/>
      <w:numFmt w:val="lowerLetter"/>
      <w:lvlText w:val="%1)"/>
      <w:lvlJc w:val="left"/>
      <w:pPr>
        <w:ind w:left="1152" w:hanging="360"/>
      </w:pPr>
      <w:rPr>
        <w:rFonts w:eastAsia="ArialMT-Identity-H" w:cs="Times New Roman"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49057CF"/>
    <w:multiLevelType w:val="hybridMultilevel"/>
    <w:tmpl w:val="6108D8D0"/>
    <w:lvl w:ilvl="0" w:tplc="519E6E90">
      <w:start w:val="1"/>
      <w:numFmt w:val="decimal"/>
      <w:pStyle w:val="ust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5F557EA"/>
    <w:multiLevelType w:val="hybridMultilevel"/>
    <w:tmpl w:val="A7B40EF6"/>
    <w:lvl w:ilvl="0" w:tplc="0F6E4AF2">
      <w:start w:val="1"/>
      <w:numFmt w:val="decimal"/>
      <w:lvlText w:val="%1)"/>
      <w:lvlJc w:val="left"/>
      <w:pPr>
        <w:ind w:left="720" w:hanging="360"/>
      </w:pPr>
      <w:rPr>
        <w:rFonts w:cs="Calibr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6D45409"/>
    <w:multiLevelType w:val="hybridMultilevel"/>
    <w:tmpl w:val="CCC40D62"/>
    <w:lvl w:ilvl="0" w:tplc="6CD0F6E8">
      <w:start w:val="1"/>
      <w:numFmt w:val="lowerLetter"/>
      <w:lvlText w:val="%1)"/>
      <w:lvlJc w:val="left"/>
      <w:pPr>
        <w:ind w:left="1778" w:hanging="360"/>
      </w:pPr>
      <w:rPr>
        <w:rFonts w:hint="default"/>
        <w:b w:val="0"/>
        <w:i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79E11B8"/>
    <w:multiLevelType w:val="multilevel"/>
    <w:tmpl w:val="618CC692"/>
    <w:lvl w:ilvl="0">
      <w:start w:val="1"/>
      <w:numFmt w:val="decimal"/>
      <w:suff w:val="nothing"/>
      <w:lvlText w:val="%1)"/>
      <w:lvlJc w:val="left"/>
      <w:pPr>
        <w:tabs>
          <w:tab w:val="num" w:pos="568"/>
        </w:tabs>
        <w:ind w:left="568" w:firstLine="0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sz w:val="24"/>
        <w:szCs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color w:val="000000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45" w15:restartNumberingAfterBreak="0">
    <w:nsid w:val="2A763046"/>
    <w:multiLevelType w:val="multilevel"/>
    <w:tmpl w:val="400EB2DC"/>
    <w:styleLink w:val="WW8Num16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46" w15:restartNumberingAfterBreak="0">
    <w:nsid w:val="2A803956"/>
    <w:multiLevelType w:val="multilevel"/>
    <w:tmpl w:val="C376FFA8"/>
    <w:styleLink w:val="WW8Num36"/>
    <w:lvl w:ilvl="0">
      <w:start w:val="2"/>
      <w:numFmt w:val="upperRoman"/>
      <w:lvlText w:val="%1."/>
      <w:lvlJc w:val="right"/>
      <w:rPr>
        <w:rFonts w:ascii="Calibri" w:hAnsi="Calibri"/>
        <w:b/>
        <w:bCs/>
        <w:sz w:val="26"/>
        <w:szCs w:val="26"/>
      </w:rPr>
    </w:lvl>
    <w:lvl w:ilvl="1">
      <w:start w:val="4"/>
      <w:numFmt w:val="decimal"/>
      <w:lvlText w:val="%1.%2"/>
      <w:lvlJc w:val="left"/>
      <w:rPr>
        <w:b w:val="0"/>
      </w:rPr>
    </w:lvl>
    <w:lvl w:ilvl="2">
      <w:start w:val="1"/>
      <w:numFmt w:val="decimal"/>
      <w:lvlText w:val="%1.%2.%3"/>
      <w:lvlJc w:val="left"/>
      <w:rPr>
        <w:b w:val="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1.%2.%3.%4.%5"/>
      <w:lvlJc w:val="left"/>
      <w:rPr>
        <w:b w:val="0"/>
      </w:rPr>
    </w:lvl>
    <w:lvl w:ilvl="5">
      <w:start w:val="1"/>
      <w:numFmt w:val="decimal"/>
      <w:lvlText w:val="%1.%2.%3.%4.%5.%6"/>
      <w:lvlJc w:val="left"/>
      <w:rPr>
        <w:b w:val="0"/>
      </w:rPr>
    </w:lvl>
    <w:lvl w:ilvl="6">
      <w:start w:val="1"/>
      <w:numFmt w:val="decimal"/>
      <w:lvlText w:val="%1.%2.%3.%4.%5.%6.%7"/>
      <w:lvlJc w:val="left"/>
      <w:rPr>
        <w:b w:val="0"/>
      </w:rPr>
    </w:lvl>
    <w:lvl w:ilvl="7">
      <w:start w:val="1"/>
      <w:numFmt w:val="decimal"/>
      <w:lvlText w:val="%1.%2.%3.%4.%5.%6.%7.%8"/>
      <w:lvlJc w:val="left"/>
      <w:rPr>
        <w:b w:val="0"/>
      </w:rPr>
    </w:lvl>
    <w:lvl w:ilvl="8">
      <w:start w:val="1"/>
      <w:numFmt w:val="decimal"/>
      <w:lvlText w:val="%1.%2.%3.%4.%5.%6.%7.%8.%9"/>
      <w:lvlJc w:val="left"/>
      <w:rPr>
        <w:b w:val="0"/>
      </w:rPr>
    </w:lvl>
  </w:abstractNum>
  <w:abstractNum w:abstractNumId="47" w15:restartNumberingAfterBreak="0">
    <w:nsid w:val="2D1D6065"/>
    <w:multiLevelType w:val="multilevel"/>
    <w:tmpl w:val="7C624870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8" w15:restartNumberingAfterBreak="0">
    <w:nsid w:val="2D94473F"/>
    <w:multiLevelType w:val="multilevel"/>
    <w:tmpl w:val="F1FAC214"/>
    <w:styleLink w:val="WW8Num3"/>
    <w:lvl w:ilvl="0">
      <w:start w:val="20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9" w15:restartNumberingAfterBreak="0">
    <w:nsid w:val="2EEB20F9"/>
    <w:multiLevelType w:val="hybridMultilevel"/>
    <w:tmpl w:val="C4E883D8"/>
    <w:lvl w:ilvl="0" w:tplc="FF9A8092">
      <w:start w:val="7"/>
      <w:numFmt w:val="bullet"/>
      <w:lvlText w:val="–"/>
      <w:lvlJc w:val="left"/>
      <w:pPr>
        <w:ind w:left="1152" w:hanging="360"/>
      </w:pPr>
      <w:rPr>
        <w:rFonts w:ascii="Times New Roman" w:eastAsia="Andale Sans UI" w:hAnsi="Times New Roman" w:cs="Times New Roman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38E0380"/>
    <w:multiLevelType w:val="multilevel"/>
    <w:tmpl w:val="FDB2436C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" w15:restartNumberingAfterBreak="0">
    <w:nsid w:val="368D7BBB"/>
    <w:multiLevelType w:val="multilevel"/>
    <w:tmpl w:val="9CB8C5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371C76D2"/>
    <w:multiLevelType w:val="multilevel"/>
    <w:tmpl w:val="E77C0968"/>
    <w:styleLink w:val="WW8Num62"/>
    <w:lvl w:ilvl="0">
      <w:start w:val="2"/>
      <w:numFmt w:val="upperRoman"/>
      <w:lvlText w:val="%1."/>
      <w:lvlJc w:val="right"/>
      <w:rPr>
        <w:rFonts w:ascii="Calibri" w:hAnsi="Calibri" w:cs="Calibri"/>
      </w:rPr>
    </w:lvl>
    <w:lvl w:ilvl="1">
      <w:start w:val="1"/>
      <w:numFmt w:val="lowerLetter"/>
      <w:lvlText w:val="%2."/>
      <w:lvlJc w:val="left"/>
      <w:rPr>
        <w:rFonts w:ascii="Calibri" w:hAnsi="Calibri" w:cs="Calibri"/>
        <w:b/>
        <w:bCs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4" w15:restartNumberingAfterBreak="0">
    <w:nsid w:val="39941179"/>
    <w:multiLevelType w:val="hybridMultilevel"/>
    <w:tmpl w:val="B1DA9C2A"/>
    <w:lvl w:ilvl="0" w:tplc="A2A4FC1E">
      <w:start w:val="1"/>
      <w:numFmt w:val="lowerLetter"/>
      <w:lvlText w:val="%1)"/>
      <w:lvlJc w:val="left"/>
      <w:pPr>
        <w:ind w:left="1715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35" w:hanging="360"/>
      </w:pPr>
    </w:lvl>
    <w:lvl w:ilvl="2" w:tplc="0415001B" w:tentative="1">
      <w:start w:val="1"/>
      <w:numFmt w:val="lowerRoman"/>
      <w:lvlText w:val="%3."/>
      <w:lvlJc w:val="right"/>
      <w:pPr>
        <w:ind w:left="3155" w:hanging="180"/>
      </w:pPr>
    </w:lvl>
    <w:lvl w:ilvl="3" w:tplc="0415000F" w:tentative="1">
      <w:start w:val="1"/>
      <w:numFmt w:val="decimal"/>
      <w:lvlText w:val="%4."/>
      <w:lvlJc w:val="left"/>
      <w:pPr>
        <w:ind w:left="3875" w:hanging="360"/>
      </w:pPr>
    </w:lvl>
    <w:lvl w:ilvl="4" w:tplc="04150019" w:tentative="1">
      <w:start w:val="1"/>
      <w:numFmt w:val="lowerLetter"/>
      <w:lvlText w:val="%5."/>
      <w:lvlJc w:val="left"/>
      <w:pPr>
        <w:ind w:left="4595" w:hanging="360"/>
      </w:pPr>
    </w:lvl>
    <w:lvl w:ilvl="5" w:tplc="0415001B" w:tentative="1">
      <w:start w:val="1"/>
      <w:numFmt w:val="lowerRoman"/>
      <w:lvlText w:val="%6."/>
      <w:lvlJc w:val="right"/>
      <w:pPr>
        <w:ind w:left="5315" w:hanging="180"/>
      </w:pPr>
    </w:lvl>
    <w:lvl w:ilvl="6" w:tplc="0415000F" w:tentative="1">
      <w:start w:val="1"/>
      <w:numFmt w:val="decimal"/>
      <w:lvlText w:val="%7."/>
      <w:lvlJc w:val="left"/>
      <w:pPr>
        <w:ind w:left="6035" w:hanging="360"/>
      </w:pPr>
    </w:lvl>
    <w:lvl w:ilvl="7" w:tplc="04150019" w:tentative="1">
      <w:start w:val="1"/>
      <w:numFmt w:val="lowerLetter"/>
      <w:lvlText w:val="%8."/>
      <w:lvlJc w:val="left"/>
      <w:pPr>
        <w:ind w:left="6755" w:hanging="360"/>
      </w:pPr>
    </w:lvl>
    <w:lvl w:ilvl="8" w:tplc="0415001B" w:tentative="1">
      <w:start w:val="1"/>
      <w:numFmt w:val="lowerRoman"/>
      <w:lvlText w:val="%9."/>
      <w:lvlJc w:val="right"/>
      <w:pPr>
        <w:ind w:left="7475" w:hanging="180"/>
      </w:pPr>
    </w:lvl>
  </w:abstractNum>
  <w:abstractNum w:abstractNumId="5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6" w15:restartNumberingAfterBreak="0">
    <w:nsid w:val="427E153C"/>
    <w:multiLevelType w:val="multilevel"/>
    <w:tmpl w:val="8DE40554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" w15:restartNumberingAfterBreak="0">
    <w:nsid w:val="429D3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48B059C6"/>
    <w:multiLevelType w:val="hybridMultilevel"/>
    <w:tmpl w:val="43D24454"/>
    <w:lvl w:ilvl="0" w:tplc="5D889F00">
      <w:start w:val="1"/>
      <w:numFmt w:val="lowerLetter"/>
      <w:lvlText w:val="%1)"/>
      <w:lvlJc w:val="left"/>
      <w:pPr>
        <w:ind w:left="1152" w:hanging="360"/>
      </w:pPr>
      <w:rPr>
        <w:rFonts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9" w15:restartNumberingAfterBreak="0">
    <w:nsid w:val="491C01DE"/>
    <w:multiLevelType w:val="multilevel"/>
    <w:tmpl w:val="7996DD2A"/>
    <w:styleLink w:val="WW8Num17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6042"/>
        </w:tabs>
        <w:ind w:left="5754" w:hanging="792"/>
      </w:pPr>
      <w:rPr>
        <w:rFonts w:hint="default"/>
        <w:b w:val="0"/>
        <w:sz w:val="24"/>
        <w:szCs w:val="24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BEF5818"/>
    <w:multiLevelType w:val="multilevel"/>
    <w:tmpl w:val="D4FA010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2" w15:restartNumberingAfterBreak="0">
    <w:nsid w:val="4CE41CC5"/>
    <w:multiLevelType w:val="multilevel"/>
    <w:tmpl w:val="BBC885BA"/>
    <w:styleLink w:val="WWNum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3" w15:restartNumberingAfterBreak="0">
    <w:nsid w:val="50C903B2"/>
    <w:multiLevelType w:val="hybridMultilevel"/>
    <w:tmpl w:val="D0307AE8"/>
    <w:lvl w:ilvl="0" w:tplc="58763C68">
      <w:start w:val="1"/>
      <w:numFmt w:val="lowerLetter"/>
      <w:lvlText w:val="%1)"/>
      <w:lvlJc w:val="left"/>
      <w:pPr>
        <w:ind w:left="1152" w:hanging="360"/>
      </w:pPr>
      <w:rPr>
        <w:rFonts w:eastAsia="Andale Sans UI" w:hint="default"/>
        <w:b w:val="0"/>
        <w:i w:val="0"/>
        <w:color w:val="00000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4" w15:restartNumberingAfterBreak="0">
    <w:nsid w:val="520B2D1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5" w15:restartNumberingAfterBreak="0">
    <w:nsid w:val="53D442C5"/>
    <w:multiLevelType w:val="hybridMultilevel"/>
    <w:tmpl w:val="EA741C1E"/>
    <w:lvl w:ilvl="0" w:tplc="549EB2A4">
      <w:numFmt w:val="bullet"/>
      <w:lvlText w:val="-"/>
      <w:lvlJc w:val="left"/>
      <w:pPr>
        <w:ind w:left="1080" w:hanging="360"/>
      </w:pPr>
      <w:rPr>
        <w:rFonts w:ascii="Calibri" w:eastAsia="Andale Sans U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3E5363D"/>
    <w:multiLevelType w:val="multilevel"/>
    <w:tmpl w:val="09009070"/>
    <w:styleLink w:val="WW8Num911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7" w15:restartNumberingAfterBreak="0">
    <w:nsid w:val="5B74417C"/>
    <w:multiLevelType w:val="hybridMultilevel"/>
    <w:tmpl w:val="85DCEA6C"/>
    <w:lvl w:ilvl="0" w:tplc="57D2723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9" w15:restartNumberingAfterBreak="0">
    <w:nsid w:val="629715CB"/>
    <w:multiLevelType w:val="hybridMultilevel"/>
    <w:tmpl w:val="9424D09C"/>
    <w:lvl w:ilvl="0" w:tplc="825A5CC0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0" w15:restartNumberingAfterBreak="0">
    <w:nsid w:val="63591C40"/>
    <w:multiLevelType w:val="hybridMultilevel"/>
    <w:tmpl w:val="10C0EEAE"/>
    <w:styleLink w:val="Punktor"/>
    <w:lvl w:ilvl="0" w:tplc="1FE266CC">
      <w:start w:val="1"/>
      <w:numFmt w:val="bullet"/>
      <w:suff w:val="nothing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B48CE3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55EABD0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5F82E6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30E00A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C1AF6B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71230DA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1ECC3C8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4A0B37C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1" w15:restartNumberingAfterBreak="0">
    <w:nsid w:val="6414167F"/>
    <w:multiLevelType w:val="hybridMultilevel"/>
    <w:tmpl w:val="813C5262"/>
    <w:lvl w:ilvl="0" w:tplc="5796A64E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2" w15:restartNumberingAfterBreak="0">
    <w:nsid w:val="66E8174A"/>
    <w:multiLevelType w:val="multilevel"/>
    <w:tmpl w:val="4056A2BC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73" w15:restartNumberingAfterBreak="0">
    <w:nsid w:val="680A05E0"/>
    <w:multiLevelType w:val="multilevel"/>
    <w:tmpl w:val="6D2213DC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8E90B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A81178B"/>
    <w:multiLevelType w:val="multilevel"/>
    <w:tmpl w:val="AA24A06A"/>
    <w:styleLink w:val="WW8Num8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6" w15:restartNumberingAfterBreak="0">
    <w:nsid w:val="6BA56EF4"/>
    <w:multiLevelType w:val="multilevel"/>
    <w:tmpl w:val="A54A8028"/>
    <w:styleLink w:val="WW8Num6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7" w15:restartNumberingAfterBreak="0">
    <w:nsid w:val="6BF26E45"/>
    <w:multiLevelType w:val="hybridMultilevel"/>
    <w:tmpl w:val="ACA27126"/>
    <w:lvl w:ilvl="0" w:tplc="3DCE66FA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8" w15:restartNumberingAfterBreak="0">
    <w:nsid w:val="6CAB39D9"/>
    <w:multiLevelType w:val="multilevel"/>
    <w:tmpl w:val="F1167824"/>
    <w:styleLink w:val="WW8Num15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9" w15:restartNumberingAfterBreak="0">
    <w:nsid w:val="6DDC50BA"/>
    <w:multiLevelType w:val="multilevel"/>
    <w:tmpl w:val="46EAD746"/>
    <w:styleLink w:val="WW8Num9"/>
    <w:lvl w:ilvl="0">
      <w:start w:val="1"/>
      <w:numFmt w:val="decimal"/>
      <w:lvlText w:val="%1. "/>
      <w:lvlJc w:val="left"/>
      <w:rPr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0" w15:restartNumberingAfterBreak="0">
    <w:nsid w:val="6EDB1D8B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1" w15:restartNumberingAfterBreak="0">
    <w:nsid w:val="70AD685A"/>
    <w:multiLevelType w:val="multilevel"/>
    <w:tmpl w:val="3F169E64"/>
    <w:styleLink w:val="WW8Num91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2" w15:restartNumberingAfterBreak="0">
    <w:nsid w:val="72102D5C"/>
    <w:multiLevelType w:val="multilevel"/>
    <w:tmpl w:val="D9FE96A2"/>
    <w:styleLink w:val="WWNum4"/>
    <w:lvl w:ilvl="0">
      <w:numFmt w:val="bullet"/>
      <w:lvlText w:val="-"/>
      <w:lvlJc w:val="left"/>
      <w:pPr>
        <w:ind w:left="466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1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26" w:hanging="360"/>
      </w:pPr>
      <w:rPr>
        <w:rFonts w:ascii="Wingdings" w:hAnsi="Wingdings"/>
      </w:rPr>
    </w:lvl>
  </w:abstractNum>
  <w:abstractNum w:abstractNumId="83" w15:restartNumberingAfterBreak="0">
    <w:nsid w:val="736702D7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4" w15:restartNumberingAfterBreak="0">
    <w:nsid w:val="73F831A3"/>
    <w:multiLevelType w:val="hybridMultilevel"/>
    <w:tmpl w:val="792606EA"/>
    <w:lvl w:ilvl="0" w:tplc="3AEA9A00">
      <w:start w:val="1"/>
      <w:numFmt w:val="lowerLetter"/>
      <w:lvlText w:val="%1)"/>
      <w:lvlJc w:val="left"/>
      <w:pPr>
        <w:ind w:left="1353" w:hanging="360"/>
      </w:pPr>
      <w:rPr>
        <w:rFonts w:eastAsia="Calibri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5" w15:restartNumberingAfterBreak="0">
    <w:nsid w:val="74746A58"/>
    <w:multiLevelType w:val="multilevel"/>
    <w:tmpl w:val="DDA0CFCA"/>
    <w:styleLink w:val="WW8Num11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6" w15:restartNumberingAfterBreak="0">
    <w:nsid w:val="75C26F04"/>
    <w:multiLevelType w:val="multilevel"/>
    <w:tmpl w:val="566E2C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75D955E8"/>
    <w:multiLevelType w:val="multilevel"/>
    <w:tmpl w:val="6492BE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76E04635"/>
    <w:multiLevelType w:val="hybridMultilevel"/>
    <w:tmpl w:val="AE3E1EE8"/>
    <w:lvl w:ilvl="0" w:tplc="63F2BF0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9" w15:restartNumberingAfterBreak="0">
    <w:nsid w:val="7C047D34"/>
    <w:multiLevelType w:val="hybridMultilevel"/>
    <w:tmpl w:val="8E5253E6"/>
    <w:lvl w:ilvl="0" w:tplc="5C488CDE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0" w15:restartNumberingAfterBreak="0">
    <w:nsid w:val="7E7057BA"/>
    <w:multiLevelType w:val="multilevel"/>
    <w:tmpl w:val="A6906E04"/>
    <w:styleLink w:val="WW8Num2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1" w15:restartNumberingAfterBreak="0">
    <w:nsid w:val="7E985811"/>
    <w:multiLevelType w:val="multilevel"/>
    <w:tmpl w:val="9B3CC5D4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2" w15:restartNumberingAfterBreak="0">
    <w:nsid w:val="7E9F6FB2"/>
    <w:multiLevelType w:val="hybridMultilevel"/>
    <w:tmpl w:val="BE02C348"/>
    <w:styleLink w:val="WW8Num1641"/>
    <w:lvl w:ilvl="0" w:tplc="46580B12">
      <w:start w:val="1"/>
      <w:numFmt w:val="decimal"/>
      <w:lvlText w:val="%1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39CC042">
      <w:start w:val="1"/>
      <w:numFmt w:val="decimal"/>
      <w:lvlText w:val="%2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DBE2F4C">
      <w:start w:val="1"/>
      <w:numFmt w:val="decimal"/>
      <w:lvlText w:val="%3."/>
      <w:lvlJc w:val="left"/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0523150">
      <w:start w:val="1"/>
      <w:numFmt w:val="decimal"/>
      <w:lvlText w:val="%4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E6F8A4">
      <w:start w:val="1"/>
      <w:numFmt w:val="decimal"/>
      <w:lvlText w:val="%5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5A80D7C">
      <w:start w:val="1"/>
      <w:numFmt w:val="decimal"/>
      <w:lvlText w:val="%6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6C9FB4">
      <w:start w:val="1"/>
      <w:numFmt w:val="decimal"/>
      <w:lvlText w:val="%7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A48EF4A">
      <w:start w:val="1"/>
      <w:numFmt w:val="decimal"/>
      <w:lvlText w:val="%8."/>
      <w:lvlJc w:val="left"/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E02CFAE">
      <w:start w:val="1"/>
      <w:numFmt w:val="decimal"/>
      <w:lvlText w:val="%9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3" w15:restartNumberingAfterBreak="0">
    <w:nsid w:val="7EA143B0"/>
    <w:multiLevelType w:val="multilevel"/>
    <w:tmpl w:val="E908688E"/>
    <w:styleLink w:val="WW8Num110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4" w15:restartNumberingAfterBreak="0">
    <w:nsid w:val="7ED4689D"/>
    <w:multiLevelType w:val="hybridMultilevel"/>
    <w:tmpl w:val="F014F430"/>
    <w:lvl w:ilvl="0" w:tplc="5D68C2FE">
      <w:start w:val="1"/>
      <w:numFmt w:val="decimal"/>
      <w:lvlText w:val="%1)"/>
      <w:lvlJc w:val="left"/>
      <w:pPr>
        <w:ind w:left="1512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5" w15:restartNumberingAfterBreak="0">
    <w:nsid w:val="7F006918"/>
    <w:multiLevelType w:val="multilevel"/>
    <w:tmpl w:val="35520042"/>
    <w:styleLink w:val="WW8Num2"/>
    <w:lvl w:ilvl="0">
      <w:start w:val="1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6" w15:restartNumberingAfterBreak="0">
    <w:nsid w:val="7F5075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36691098">
    <w:abstractNumId w:val="92"/>
  </w:num>
  <w:num w:numId="2" w16cid:durableId="747963988">
    <w:abstractNumId w:val="70"/>
  </w:num>
  <w:num w:numId="3" w16cid:durableId="96873373">
    <w:abstractNumId w:val="0"/>
  </w:num>
  <w:num w:numId="4" w16cid:durableId="1262763889">
    <w:abstractNumId w:val="68"/>
    <w:lvlOverride w:ilvl="0">
      <w:startOverride w:val="1"/>
    </w:lvlOverride>
  </w:num>
  <w:num w:numId="5" w16cid:durableId="365251269">
    <w:abstractNumId w:val="55"/>
    <w:lvlOverride w:ilvl="0">
      <w:startOverride w:val="1"/>
    </w:lvlOverride>
  </w:num>
  <w:num w:numId="6" w16cid:durableId="301473229">
    <w:abstractNumId w:val="38"/>
  </w:num>
  <w:num w:numId="7" w16cid:durableId="660813505">
    <w:abstractNumId w:val="59"/>
  </w:num>
  <w:num w:numId="8" w16cid:durableId="1581597532">
    <w:abstractNumId w:val="45"/>
  </w:num>
  <w:num w:numId="9" w16cid:durableId="904149210">
    <w:abstractNumId w:val="60"/>
  </w:num>
  <w:num w:numId="10" w16cid:durableId="1532650350">
    <w:abstractNumId w:val="42"/>
  </w:num>
  <w:num w:numId="11" w16cid:durableId="1082947168">
    <w:abstractNumId w:val="32"/>
  </w:num>
  <w:num w:numId="12" w16cid:durableId="560554309">
    <w:abstractNumId w:val="50"/>
  </w:num>
  <w:num w:numId="13" w16cid:durableId="1500540013">
    <w:abstractNumId w:val="40"/>
  </w:num>
  <w:num w:numId="14" w16cid:durableId="2120027132">
    <w:abstractNumId w:val="30"/>
  </w:num>
  <w:num w:numId="15" w16cid:durableId="1705137342">
    <w:abstractNumId w:val="19"/>
  </w:num>
  <w:num w:numId="16" w16cid:durableId="1516963021">
    <w:abstractNumId w:val="57"/>
  </w:num>
  <w:num w:numId="17" w16cid:durableId="416632671">
    <w:abstractNumId w:val="2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lang w:val="pl-PL"/>
        </w:rPr>
      </w:lvl>
    </w:lvlOverride>
  </w:num>
  <w:num w:numId="18" w16cid:durableId="549541188">
    <w:abstractNumId w:val="53"/>
    <w:lvlOverride w:ilvl="0">
      <w:lvl w:ilvl="0">
        <w:start w:val="2"/>
        <w:numFmt w:val="upperRoman"/>
        <w:lvlText w:val="%1."/>
        <w:lvlJc w:val="right"/>
        <w:rPr>
          <w:rFonts w:ascii="Calibri" w:hAnsi="Calibri" w:cs="Calibri"/>
          <w:b/>
        </w:rPr>
      </w:lvl>
    </w:lvlOverride>
  </w:num>
  <w:num w:numId="19" w16cid:durableId="146828821">
    <w:abstractNumId w:val="93"/>
  </w:num>
  <w:num w:numId="20" w16cid:durableId="1556307076">
    <w:abstractNumId w:val="66"/>
  </w:num>
  <w:num w:numId="21" w16cid:durableId="1776946602">
    <w:abstractNumId w:val="10"/>
  </w:num>
  <w:num w:numId="22" w16cid:durableId="1528375812">
    <w:abstractNumId w:val="46"/>
  </w:num>
  <w:num w:numId="23" w16cid:durableId="1074939095">
    <w:abstractNumId w:val="90"/>
  </w:num>
  <w:num w:numId="24" w16cid:durableId="1045642515">
    <w:abstractNumId w:val="75"/>
  </w:num>
  <w:num w:numId="25" w16cid:durableId="870805062">
    <w:abstractNumId w:val="81"/>
  </w:num>
  <w:num w:numId="26" w16cid:durableId="304744584">
    <w:abstractNumId w:val="1"/>
  </w:num>
  <w:num w:numId="27" w16cid:durableId="882717464">
    <w:abstractNumId w:val="51"/>
  </w:num>
  <w:num w:numId="28" w16cid:durableId="568731953">
    <w:abstractNumId w:val="61"/>
  </w:num>
  <w:num w:numId="29" w16cid:durableId="137113445">
    <w:abstractNumId w:val="95"/>
  </w:num>
  <w:num w:numId="30" w16cid:durableId="2040545170">
    <w:abstractNumId w:val="48"/>
  </w:num>
  <w:num w:numId="31" w16cid:durableId="1988975761">
    <w:abstractNumId w:val="12"/>
  </w:num>
  <w:num w:numId="32" w16cid:durableId="1250384467">
    <w:abstractNumId w:val="76"/>
  </w:num>
  <w:num w:numId="33" w16cid:durableId="747843751">
    <w:abstractNumId w:val="25"/>
  </w:num>
  <w:num w:numId="34" w16cid:durableId="909735811">
    <w:abstractNumId w:val="56"/>
  </w:num>
  <w:num w:numId="35" w16cid:durableId="2002003556">
    <w:abstractNumId w:val="79"/>
  </w:num>
  <w:num w:numId="36" w16cid:durableId="1065907618">
    <w:abstractNumId w:val="17"/>
  </w:num>
  <w:num w:numId="37" w16cid:durableId="1538932244">
    <w:abstractNumId w:val="85"/>
  </w:num>
  <w:num w:numId="38" w16cid:durableId="432631133">
    <w:abstractNumId w:val="13"/>
  </w:num>
  <w:num w:numId="39" w16cid:durableId="471213836">
    <w:abstractNumId w:val="14"/>
  </w:num>
  <w:num w:numId="40" w16cid:durableId="349065841">
    <w:abstractNumId w:val="34"/>
  </w:num>
  <w:num w:numId="41" w16cid:durableId="1899976643">
    <w:abstractNumId w:val="78"/>
  </w:num>
  <w:num w:numId="42" w16cid:durableId="1051617214">
    <w:abstractNumId w:val="39"/>
  </w:num>
  <w:num w:numId="43" w16cid:durableId="2098403291">
    <w:abstractNumId w:val="36"/>
  </w:num>
  <w:num w:numId="44" w16cid:durableId="1897424619">
    <w:abstractNumId w:val="62"/>
  </w:num>
  <w:num w:numId="45" w16cid:durableId="328413332">
    <w:abstractNumId w:val="91"/>
  </w:num>
  <w:num w:numId="46" w16cid:durableId="1003438907">
    <w:abstractNumId w:val="9"/>
  </w:num>
  <w:num w:numId="47" w16cid:durableId="1547447918">
    <w:abstractNumId w:val="82"/>
  </w:num>
  <w:num w:numId="48" w16cid:durableId="1734347329">
    <w:abstractNumId w:val="47"/>
  </w:num>
  <w:num w:numId="49" w16cid:durableId="859244410">
    <w:abstractNumId w:val="32"/>
  </w:num>
  <w:num w:numId="50" w16cid:durableId="335571850">
    <w:abstractNumId w:val="87"/>
  </w:num>
  <w:num w:numId="51" w16cid:durableId="1501314974">
    <w:abstractNumId w:val="84"/>
  </w:num>
  <w:num w:numId="52" w16cid:durableId="135073188">
    <w:abstractNumId w:val="69"/>
  </w:num>
  <w:num w:numId="53" w16cid:durableId="1425879881">
    <w:abstractNumId w:val="5"/>
  </w:num>
  <w:num w:numId="54" w16cid:durableId="1012877930">
    <w:abstractNumId w:val="88"/>
  </w:num>
  <w:num w:numId="55" w16cid:durableId="267084155">
    <w:abstractNumId w:val="6"/>
  </w:num>
  <w:num w:numId="56" w16cid:durableId="1852450816">
    <w:abstractNumId w:val="89"/>
  </w:num>
  <w:num w:numId="57" w16cid:durableId="1315255813">
    <w:abstractNumId w:val="22"/>
  </w:num>
  <w:num w:numId="58" w16cid:durableId="2010015289">
    <w:abstractNumId w:val="63"/>
  </w:num>
  <w:num w:numId="59" w16cid:durableId="333340570">
    <w:abstractNumId w:val="49"/>
  </w:num>
  <w:num w:numId="60" w16cid:durableId="1035621455">
    <w:abstractNumId w:val="11"/>
  </w:num>
  <w:num w:numId="61" w16cid:durableId="100682471">
    <w:abstractNumId w:val="73"/>
  </w:num>
  <w:num w:numId="62" w16cid:durableId="623846571">
    <w:abstractNumId w:val="43"/>
  </w:num>
  <w:num w:numId="63" w16cid:durableId="1785535687">
    <w:abstractNumId w:val="94"/>
  </w:num>
  <w:num w:numId="64" w16cid:durableId="391538409">
    <w:abstractNumId w:val="77"/>
  </w:num>
  <w:num w:numId="65" w16cid:durableId="374086768">
    <w:abstractNumId w:val="71"/>
  </w:num>
  <w:num w:numId="66" w16cid:durableId="2052995872">
    <w:abstractNumId w:val="54"/>
  </w:num>
  <w:num w:numId="67" w16cid:durableId="277033457">
    <w:abstractNumId w:val="58"/>
  </w:num>
  <w:num w:numId="68" w16cid:durableId="1529946113">
    <w:abstractNumId w:val="7"/>
  </w:num>
  <w:num w:numId="69" w16cid:durableId="1621103831">
    <w:abstractNumId w:val="20"/>
  </w:num>
  <w:num w:numId="70" w16cid:durableId="864176501">
    <w:abstractNumId w:val="21"/>
  </w:num>
  <w:num w:numId="71" w16cid:durableId="1975787458">
    <w:abstractNumId w:val="52"/>
  </w:num>
  <w:num w:numId="72" w16cid:durableId="188759654">
    <w:abstractNumId w:val="31"/>
  </w:num>
  <w:num w:numId="73" w16cid:durableId="315647062">
    <w:abstractNumId w:val="37"/>
  </w:num>
  <w:num w:numId="74" w16cid:durableId="1889100780">
    <w:abstractNumId w:val="4"/>
  </w:num>
  <w:num w:numId="75" w16cid:durableId="255401420">
    <w:abstractNumId w:val="96"/>
  </w:num>
  <w:num w:numId="76" w16cid:durableId="2101900582">
    <w:abstractNumId w:val="24"/>
  </w:num>
  <w:num w:numId="77" w16cid:durableId="1293365416">
    <w:abstractNumId w:val="35"/>
  </w:num>
  <w:num w:numId="78" w16cid:durableId="2044554126">
    <w:abstractNumId w:val="33"/>
  </w:num>
  <w:num w:numId="79" w16cid:durableId="231737940">
    <w:abstractNumId w:val="8"/>
  </w:num>
  <w:num w:numId="80" w16cid:durableId="895163817">
    <w:abstractNumId w:val="74"/>
  </w:num>
  <w:num w:numId="81" w16cid:durableId="779253601">
    <w:abstractNumId w:val="15"/>
  </w:num>
  <w:num w:numId="82" w16cid:durableId="1444958229">
    <w:abstractNumId w:val="65"/>
  </w:num>
  <w:num w:numId="83" w16cid:durableId="285280538">
    <w:abstractNumId w:val="23"/>
  </w:num>
  <w:num w:numId="84" w16cid:durableId="2133135649">
    <w:abstractNumId w:val="86"/>
  </w:num>
  <w:num w:numId="85" w16cid:durableId="1685355918">
    <w:abstractNumId w:val="3"/>
  </w:num>
  <w:num w:numId="86" w16cid:durableId="163935717">
    <w:abstractNumId w:val="29"/>
  </w:num>
  <w:num w:numId="87" w16cid:durableId="121971097">
    <w:abstractNumId w:val="80"/>
  </w:num>
  <w:num w:numId="88" w16cid:durableId="1947735600">
    <w:abstractNumId w:val="26"/>
  </w:num>
  <w:num w:numId="89" w16cid:durableId="1422023849">
    <w:abstractNumId w:val="18"/>
  </w:num>
  <w:num w:numId="90" w16cid:durableId="882400257">
    <w:abstractNumId w:val="83"/>
  </w:num>
  <w:num w:numId="91" w16cid:durableId="1400206194">
    <w:abstractNumId w:val="64"/>
  </w:num>
  <w:num w:numId="92" w16cid:durableId="1380395211">
    <w:abstractNumId w:val="27"/>
  </w:num>
  <w:num w:numId="93" w16cid:durableId="1307200286">
    <w:abstractNumId w:val="28"/>
  </w:num>
  <w:num w:numId="94" w16cid:durableId="1257398485">
    <w:abstractNumId w:val="53"/>
  </w:num>
  <w:num w:numId="95" w16cid:durableId="453447290">
    <w:abstractNumId w:val="72"/>
  </w:num>
  <w:num w:numId="96" w16cid:durableId="570576241">
    <w:abstractNumId w:val="16"/>
  </w:num>
  <w:num w:numId="97" w16cid:durableId="787549730">
    <w:abstractNumId w:val="67"/>
  </w:num>
  <w:num w:numId="98" w16cid:durableId="1343163510">
    <w:abstractNumId w:val="41"/>
  </w:num>
  <w:num w:numId="99" w16cid:durableId="639919506">
    <w:abstractNumId w:val="44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4E7"/>
    <w:rsid w:val="00000C3C"/>
    <w:rsid w:val="00002DAF"/>
    <w:rsid w:val="00003975"/>
    <w:rsid w:val="00004DFA"/>
    <w:rsid w:val="00012A0E"/>
    <w:rsid w:val="00012A60"/>
    <w:rsid w:val="0001587D"/>
    <w:rsid w:val="00015908"/>
    <w:rsid w:val="00026BFF"/>
    <w:rsid w:val="000342F2"/>
    <w:rsid w:val="000369B1"/>
    <w:rsid w:val="00040947"/>
    <w:rsid w:val="000422B9"/>
    <w:rsid w:val="00043AEA"/>
    <w:rsid w:val="00045A13"/>
    <w:rsid w:val="00045FA7"/>
    <w:rsid w:val="00055F4C"/>
    <w:rsid w:val="000561E6"/>
    <w:rsid w:val="00056E2D"/>
    <w:rsid w:val="00060898"/>
    <w:rsid w:val="00064F2A"/>
    <w:rsid w:val="00072728"/>
    <w:rsid w:val="00093DC3"/>
    <w:rsid w:val="00097939"/>
    <w:rsid w:val="000A19B4"/>
    <w:rsid w:val="000A571D"/>
    <w:rsid w:val="000B1045"/>
    <w:rsid w:val="000B146E"/>
    <w:rsid w:val="000B3407"/>
    <w:rsid w:val="000B4EC6"/>
    <w:rsid w:val="000B639A"/>
    <w:rsid w:val="000C2953"/>
    <w:rsid w:val="000C371C"/>
    <w:rsid w:val="000D00A1"/>
    <w:rsid w:val="000D53D4"/>
    <w:rsid w:val="000E44E7"/>
    <w:rsid w:val="000E520F"/>
    <w:rsid w:val="000E72C5"/>
    <w:rsid w:val="000E72DE"/>
    <w:rsid w:val="000F50F7"/>
    <w:rsid w:val="000F5C74"/>
    <w:rsid w:val="000F686C"/>
    <w:rsid w:val="0010350C"/>
    <w:rsid w:val="001146A3"/>
    <w:rsid w:val="001206E6"/>
    <w:rsid w:val="001258C8"/>
    <w:rsid w:val="00132217"/>
    <w:rsid w:val="001370FF"/>
    <w:rsid w:val="00140575"/>
    <w:rsid w:val="001415D0"/>
    <w:rsid w:val="00141820"/>
    <w:rsid w:val="00142889"/>
    <w:rsid w:val="00143152"/>
    <w:rsid w:val="001511C6"/>
    <w:rsid w:val="00152245"/>
    <w:rsid w:val="00153D48"/>
    <w:rsid w:val="00155C3F"/>
    <w:rsid w:val="00156D80"/>
    <w:rsid w:val="00161AB8"/>
    <w:rsid w:val="00166A9F"/>
    <w:rsid w:val="001707B9"/>
    <w:rsid w:val="00171814"/>
    <w:rsid w:val="00176D55"/>
    <w:rsid w:val="0017712E"/>
    <w:rsid w:val="00177937"/>
    <w:rsid w:val="00180EE2"/>
    <w:rsid w:val="0018167C"/>
    <w:rsid w:val="0018343E"/>
    <w:rsid w:val="0018617F"/>
    <w:rsid w:val="00187A7B"/>
    <w:rsid w:val="001909BA"/>
    <w:rsid w:val="0019142C"/>
    <w:rsid w:val="00195C6C"/>
    <w:rsid w:val="001B0BC9"/>
    <w:rsid w:val="001B132D"/>
    <w:rsid w:val="001B7A2D"/>
    <w:rsid w:val="001C3E80"/>
    <w:rsid w:val="001C44ED"/>
    <w:rsid w:val="001C7A11"/>
    <w:rsid w:val="001D18A1"/>
    <w:rsid w:val="001D2B31"/>
    <w:rsid w:val="001D422A"/>
    <w:rsid w:val="001D5AE5"/>
    <w:rsid w:val="001D69C5"/>
    <w:rsid w:val="001E1188"/>
    <w:rsid w:val="001E28D4"/>
    <w:rsid w:val="001E2F9A"/>
    <w:rsid w:val="001E5A98"/>
    <w:rsid w:val="001E6B67"/>
    <w:rsid w:val="001E7059"/>
    <w:rsid w:val="001E7C79"/>
    <w:rsid w:val="001E7EB8"/>
    <w:rsid w:val="001F030B"/>
    <w:rsid w:val="001F071F"/>
    <w:rsid w:val="001F1C39"/>
    <w:rsid w:val="002129D0"/>
    <w:rsid w:val="002225B3"/>
    <w:rsid w:val="0022592F"/>
    <w:rsid w:val="00227E21"/>
    <w:rsid w:val="00230CA8"/>
    <w:rsid w:val="00235700"/>
    <w:rsid w:val="00237F2A"/>
    <w:rsid w:val="00247794"/>
    <w:rsid w:val="00253E74"/>
    <w:rsid w:val="00255C56"/>
    <w:rsid w:val="00264D05"/>
    <w:rsid w:val="002668F9"/>
    <w:rsid w:val="00267D27"/>
    <w:rsid w:val="00277097"/>
    <w:rsid w:val="0028376B"/>
    <w:rsid w:val="00283A93"/>
    <w:rsid w:val="002878C8"/>
    <w:rsid w:val="00287918"/>
    <w:rsid w:val="00287D74"/>
    <w:rsid w:val="002978BF"/>
    <w:rsid w:val="00297E9B"/>
    <w:rsid w:val="002A5829"/>
    <w:rsid w:val="002A61E1"/>
    <w:rsid w:val="002A78D2"/>
    <w:rsid w:val="002B4637"/>
    <w:rsid w:val="002C1EAE"/>
    <w:rsid w:val="002C7280"/>
    <w:rsid w:val="002C74ED"/>
    <w:rsid w:val="002E62FF"/>
    <w:rsid w:val="002F24AE"/>
    <w:rsid w:val="002F48D8"/>
    <w:rsid w:val="00300BE6"/>
    <w:rsid w:val="00304DE2"/>
    <w:rsid w:val="00306161"/>
    <w:rsid w:val="00306EF7"/>
    <w:rsid w:val="003128D3"/>
    <w:rsid w:val="00317548"/>
    <w:rsid w:val="00322AEF"/>
    <w:rsid w:val="00322F35"/>
    <w:rsid w:val="003245E4"/>
    <w:rsid w:val="00333234"/>
    <w:rsid w:val="00334F1C"/>
    <w:rsid w:val="00335A00"/>
    <w:rsid w:val="0035157C"/>
    <w:rsid w:val="00352344"/>
    <w:rsid w:val="003540C9"/>
    <w:rsid w:val="0035449F"/>
    <w:rsid w:val="00356C1D"/>
    <w:rsid w:val="00356D10"/>
    <w:rsid w:val="003632FB"/>
    <w:rsid w:val="00365B9C"/>
    <w:rsid w:val="0037261A"/>
    <w:rsid w:val="0037538A"/>
    <w:rsid w:val="00376903"/>
    <w:rsid w:val="003805D5"/>
    <w:rsid w:val="0038229D"/>
    <w:rsid w:val="003827C1"/>
    <w:rsid w:val="00382B1D"/>
    <w:rsid w:val="0038394B"/>
    <w:rsid w:val="003901A2"/>
    <w:rsid w:val="0039132D"/>
    <w:rsid w:val="00391380"/>
    <w:rsid w:val="003929C9"/>
    <w:rsid w:val="0039321F"/>
    <w:rsid w:val="00393AAF"/>
    <w:rsid w:val="003A075C"/>
    <w:rsid w:val="003A163F"/>
    <w:rsid w:val="003A55E8"/>
    <w:rsid w:val="003A7AE5"/>
    <w:rsid w:val="003B0D76"/>
    <w:rsid w:val="003B1887"/>
    <w:rsid w:val="003C18F2"/>
    <w:rsid w:val="003C1CBC"/>
    <w:rsid w:val="003C387E"/>
    <w:rsid w:val="003C4A72"/>
    <w:rsid w:val="003C58DC"/>
    <w:rsid w:val="003D10AF"/>
    <w:rsid w:val="003F6C4B"/>
    <w:rsid w:val="0040115B"/>
    <w:rsid w:val="00403ED7"/>
    <w:rsid w:val="004067E0"/>
    <w:rsid w:val="00410E59"/>
    <w:rsid w:val="00416BF4"/>
    <w:rsid w:val="00422851"/>
    <w:rsid w:val="00424962"/>
    <w:rsid w:val="00430BF0"/>
    <w:rsid w:val="00430FA6"/>
    <w:rsid w:val="00431849"/>
    <w:rsid w:val="0043558D"/>
    <w:rsid w:val="00447903"/>
    <w:rsid w:val="00451026"/>
    <w:rsid w:val="00452988"/>
    <w:rsid w:val="00452D34"/>
    <w:rsid w:val="00455386"/>
    <w:rsid w:val="004562EA"/>
    <w:rsid w:val="004569C6"/>
    <w:rsid w:val="0046715D"/>
    <w:rsid w:val="00467E57"/>
    <w:rsid w:val="00475FAC"/>
    <w:rsid w:val="00476D8A"/>
    <w:rsid w:val="00480C47"/>
    <w:rsid w:val="00482BEE"/>
    <w:rsid w:val="0048429B"/>
    <w:rsid w:val="004865BB"/>
    <w:rsid w:val="004929A2"/>
    <w:rsid w:val="00494581"/>
    <w:rsid w:val="004A04CB"/>
    <w:rsid w:val="004A3F92"/>
    <w:rsid w:val="004A7684"/>
    <w:rsid w:val="004B0C7B"/>
    <w:rsid w:val="004B17EB"/>
    <w:rsid w:val="004B3037"/>
    <w:rsid w:val="004B4CB0"/>
    <w:rsid w:val="004C67DF"/>
    <w:rsid w:val="004D09B3"/>
    <w:rsid w:val="004D2BA0"/>
    <w:rsid w:val="004D5997"/>
    <w:rsid w:val="004D668E"/>
    <w:rsid w:val="004D7306"/>
    <w:rsid w:val="004E3970"/>
    <w:rsid w:val="004E3F5B"/>
    <w:rsid w:val="004E3FF5"/>
    <w:rsid w:val="004E7795"/>
    <w:rsid w:val="004E77C2"/>
    <w:rsid w:val="004F1B4E"/>
    <w:rsid w:val="004F2358"/>
    <w:rsid w:val="004F532D"/>
    <w:rsid w:val="004F6768"/>
    <w:rsid w:val="004F6A50"/>
    <w:rsid w:val="00500442"/>
    <w:rsid w:val="00503998"/>
    <w:rsid w:val="005138BE"/>
    <w:rsid w:val="00515893"/>
    <w:rsid w:val="00516E07"/>
    <w:rsid w:val="00522680"/>
    <w:rsid w:val="005261DF"/>
    <w:rsid w:val="0053104F"/>
    <w:rsid w:val="00532E01"/>
    <w:rsid w:val="00533357"/>
    <w:rsid w:val="00534E6C"/>
    <w:rsid w:val="005400AC"/>
    <w:rsid w:val="00542250"/>
    <w:rsid w:val="00545041"/>
    <w:rsid w:val="00546610"/>
    <w:rsid w:val="00554BA8"/>
    <w:rsid w:val="00556CA1"/>
    <w:rsid w:val="00565CB6"/>
    <w:rsid w:val="00573537"/>
    <w:rsid w:val="00577653"/>
    <w:rsid w:val="00580988"/>
    <w:rsid w:val="00592388"/>
    <w:rsid w:val="00593F67"/>
    <w:rsid w:val="00594FDA"/>
    <w:rsid w:val="005963AD"/>
    <w:rsid w:val="005A2FBC"/>
    <w:rsid w:val="005A3344"/>
    <w:rsid w:val="005A7918"/>
    <w:rsid w:val="005A7D72"/>
    <w:rsid w:val="005B06BF"/>
    <w:rsid w:val="005B0DEA"/>
    <w:rsid w:val="005B182B"/>
    <w:rsid w:val="005B375A"/>
    <w:rsid w:val="005B72E3"/>
    <w:rsid w:val="005C1826"/>
    <w:rsid w:val="005C302E"/>
    <w:rsid w:val="005D1C70"/>
    <w:rsid w:val="005D2BD2"/>
    <w:rsid w:val="005D31B6"/>
    <w:rsid w:val="005D5721"/>
    <w:rsid w:val="005D5B14"/>
    <w:rsid w:val="005E2A23"/>
    <w:rsid w:val="005E3AEC"/>
    <w:rsid w:val="005E4B98"/>
    <w:rsid w:val="005E6954"/>
    <w:rsid w:val="005F021A"/>
    <w:rsid w:val="005F4F62"/>
    <w:rsid w:val="006014E1"/>
    <w:rsid w:val="006044EE"/>
    <w:rsid w:val="00605F59"/>
    <w:rsid w:val="00607FA7"/>
    <w:rsid w:val="00614F81"/>
    <w:rsid w:val="006176A7"/>
    <w:rsid w:val="00625025"/>
    <w:rsid w:val="006271DF"/>
    <w:rsid w:val="00627228"/>
    <w:rsid w:val="00630473"/>
    <w:rsid w:val="006321C7"/>
    <w:rsid w:val="0063460D"/>
    <w:rsid w:val="00634794"/>
    <w:rsid w:val="00635A77"/>
    <w:rsid w:val="00636259"/>
    <w:rsid w:val="0063668E"/>
    <w:rsid w:val="0064380D"/>
    <w:rsid w:val="00652118"/>
    <w:rsid w:val="00652795"/>
    <w:rsid w:val="00652862"/>
    <w:rsid w:val="00652933"/>
    <w:rsid w:val="0065437A"/>
    <w:rsid w:val="0065554D"/>
    <w:rsid w:val="00656957"/>
    <w:rsid w:val="00657324"/>
    <w:rsid w:val="006609D7"/>
    <w:rsid w:val="00662F81"/>
    <w:rsid w:val="006639CF"/>
    <w:rsid w:val="00665ACD"/>
    <w:rsid w:val="006711D0"/>
    <w:rsid w:val="0067293B"/>
    <w:rsid w:val="00674A72"/>
    <w:rsid w:val="00685652"/>
    <w:rsid w:val="006863EF"/>
    <w:rsid w:val="00686FBC"/>
    <w:rsid w:val="00687945"/>
    <w:rsid w:val="006937DA"/>
    <w:rsid w:val="00694C88"/>
    <w:rsid w:val="00695200"/>
    <w:rsid w:val="006965E8"/>
    <w:rsid w:val="006977CF"/>
    <w:rsid w:val="00697802"/>
    <w:rsid w:val="006A06F7"/>
    <w:rsid w:val="006B02E1"/>
    <w:rsid w:val="006C057B"/>
    <w:rsid w:val="006C1E84"/>
    <w:rsid w:val="006C3DF6"/>
    <w:rsid w:val="006C521A"/>
    <w:rsid w:val="006D0317"/>
    <w:rsid w:val="006D1386"/>
    <w:rsid w:val="006D35B2"/>
    <w:rsid w:val="006D4B56"/>
    <w:rsid w:val="006D7E91"/>
    <w:rsid w:val="006E298B"/>
    <w:rsid w:val="006E2C65"/>
    <w:rsid w:val="006E3A5E"/>
    <w:rsid w:val="006E441D"/>
    <w:rsid w:val="006F2A86"/>
    <w:rsid w:val="007041C7"/>
    <w:rsid w:val="00710052"/>
    <w:rsid w:val="00711136"/>
    <w:rsid w:val="00711150"/>
    <w:rsid w:val="00712099"/>
    <w:rsid w:val="00714212"/>
    <w:rsid w:val="00717B30"/>
    <w:rsid w:val="00720712"/>
    <w:rsid w:val="00722A93"/>
    <w:rsid w:val="00722D9A"/>
    <w:rsid w:val="00723669"/>
    <w:rsid w:val="00731A34"/>
    <w:rsid w:val="00733FE5"/>
    <w:rsid w:val="00735177"/>
    <w:rsid w:val="0073706D"/>
    <w:rsid w:val="00741549"/>
    <w:rsid w:val="007420BB"/>
    <w:rsid w:val="007420FE"/>
    <w:rsid w:val="007427C7"/>
    <w:rsid w:val="00742BA6"/>
    <w:rsid w:val="00745578"/>
    <w:rsid w:val="00745EE2"/>
    <w:rsid w:val="00746817"/>
    <w:rsid w:val="00747A1A"/>
    <w:rsid w:val="007557A6"/>
    <w:rsid w:val="00766D42"/>
    <w:rsid w:val="00766DCF"/>
    <w:rsid w:val="007724E8"/>
    <w:rsid w:val="007744F8"/>
    <w:rsid w:val="00774EC3"/>
    <w:rsid w:val="00776456"/>
    <w:rsid w:val="00777610"/>
    <w:rsid w:val="007802A8"/>
    <w:rsid w:val="00785092"/>
    <w:rsid w:val="007854D8"/>
    <w:rsid w:val="0079305B"/>
    <w:rsid w:val="00794ECB"/>
    <w:rsid w:val="00796339"/>
    <w:rsid w:val="00796B66"/>
    <w:rsid w:val="00796C9B"/>
    <w:rsid w:val="00797A3E"/>
    <w:rsid w:val="007A0A7C"/>
    <w:rsid w:val="007A374C"/>
    <w:rsid w:val="007A38A1"/>
    <w:rsid w:val="007A3C14"/>
    <w:rsid w:val="007A47DE"/>
    <w:rsid w:val="007B1921"/>
    <w:rsid w:val="007C06D6"/>
    <w:rsid w:val="007C1F35"/>
    <w:rsid w:val="007C414E"/>
    <w:rsid w:val="007C6B6F"/>
    <w:rsid w:val="007C7587"/>
    <w:rsid w:val="007D5E6A"/>
    <w:rsid w:val="007D6B60"/>
    <w:rsid w:val="007D6CCE"/>
    <w:rsid w:val="007E11D1"/>
    <w:rsid w:val="007E27BA"/>
    <w:rsid w:val="007E69B1"/>
    <w:rsid w:val="007F0815"/>
    <w:rsid w:val="007F0E1C"/>
    <w:rsid w:val="007F2536"/>
    <w:rsid w:val="007F3167"/>
    <w:rsid w:val="007F6679"/>
    <w:rsid w:val="007F6CD8"/>
    <w:rsid w:val="007F7983"/>
    <w:rsid w:val="008005B2"/>
    <w:rsid w:val="00801582"/>
    <w:rsid w:val="00812928"/>
    <w:rsid w:val="008133C7"/>
    <w:rsid w:val="008141F2"/>
    <w:rsid w:val="00814BF0"/>
    <w:rsid w:val="0081555C"/>
    <w:rsid w:val="00816B55"/>
    <w:rsid w:val="00817F21"/>
    <w:rsid w:val="0082352A"/>
    <w:rsid w:val="00827F9B"/>
    <w:rsid w:val="00830420"/>
    <w:rsid w:val="00833279"/>
    <w:rsid w:val="008334B8"/>
    <w:rsid w:val="008370DC"/>
    <w:rsid w:val="008378F8"/>
    <w:rsid w:val="00841775"/>
    <w:rsid w:val="00843083"/>
    <w:rsid w:val="00846EB4"/>
    <w:rsid w:val="00852D33"/>
    <w:rsid w:val="00860939"/>
    <w:rsid w:val="0086459B"/>
    <w:rsid w:val="00865977"/>
    <w:rsid w:val="00867E91"/>
    <w:rsid w:val="00873052"/>
    <w:rsid w:val="00874261"/>
    <w:rsid w:val="008757CF"/>
    <w:rsid w:val="008801F7"/>
    <w:rsid w:val="008806DA"/>
    <w:rsid w:val="00880D58"/>
    <w:rsid w:val="00883AD9"/>
    <w:rsid w:val="00886885"/>
    <w:rsid w:val="008870D8"/>
    <w:rsid w:val="00893477"/>
    <w:rsid w:val="00897301"/>
    <w:rsid w:val="008979B0"/>
    <w:rsid w:val="008A44EA"/>
    <w:rsid w:val="008A5A90"/>
    <w:rsid w:val="008A733B"/>
    <w:rsid w:val="008A7E3E"/>
    <w:rsid w:val="008C2E86"/>
    <w:rsid w:val="008C3C4C"/>
    <w:rsid w:val="008C6B09"/>
    <w:rsid w:val="008D1FEF"/>
    <w:rsid w:val="008D2688"/>
    <w:rsid w:val="008D6A34"/>
    <w:rsid w:val="008E0118"/>
    <w:rsid w:val="008E07B2"/>
    <w:rsid w:val="008E5141"/>
    <w:rsid w:val="008E562A"/>
    <w:rsid w:val="008F6667"/>
    <w:rsid w:val="00903210"/>
    <w:rsid w:val="0090403E"/>
    <w:rsid w:val="00906217"/>
    <w:rsid w:val="009076D9"/>
    <w:rsid w:val="009110EB"/>
    <w:rsid w:val="00914EA7"/>
    <w:rsid w:val="00915A6B"/>
    <w:rsid w:val="0091766B"/>
    <w:rsid w:val="00917838"/>
    <w:rsid w:val="00920B08"/>
    <w:rsid w:val="00921B7E"/>
    <w:rsid w:val="00925760"/>
    <w:rsid w:val="00926D4F"/>
    <w:rsid w:val="009333C8"/>
    <w:rsid w:val="009408C1"/>
    <w:rsid w:val="00940F6A"/>
    <w:rsid w:val="00941E3D"/>
    <w:rsid w:val="00942CB3"/>
    <w:rsid w:val="00945915"/>
    <w:rsid w:val="00951E16"/>
    <w:rsid w:val="009536B2"/>
    <w:rsid w:val="009537F8"/>
    <w:rsid w:val="009547B9"/>
    <w:rsid w:val="00954C67"/>
    <w:rsid w:val="00965017"/>
    <w:rsid w:val="00965FEE"/>
    <w:rsid w:val="009716DE"/>
    <w:rsid w:val="009749F9"/>
    <w:rsid w:val="00983E81"/>
    <w:rsid w:val="00995AC1"/>
    <w:rsid w:val="009979F2"/>
    <w:rsid w:val="00997FD4"/>
    <w:rsid w:val="009A4E11"/>
    <w:rsid w:val="009A5A7D"/>
    <w:rsid w:val="009A70D2"/>
    <w:rsid w:val="009A7F97"/>
    <w:rsid w:val="009B1191"/>
    <w:rsid w:val="009B452E"/>
    <w:rsid w:val="009C27D5"/>
    <w:rsid w:val="009C42CA"/>
    <w:rsid w:val="009C46EF"/>
    <w:rsid w:val="009C5DD5"/>
    <w:rsid w:val="009D2197"/>
    <w:rsid w:val="009E5203"/>
    <w:rsid w:val="009E6E9C"/>
    <w:rsid w:val="009F0560"/>
    <w:rsid w:val="009F0875"/>
    <w:rsid w:val="009F43B6"/>
    <w:rsid w:val="009F7432"/>
    <w:rsid w:val="00A017B6"/>
    <w:rsid w:val="00A02E7C"/>
    <w:rsid w:val="00A03456"/>
    <w:rsid w:val="00A054A3"/>
    <w:rsid w:val="00A060C5"/>
    <w:rsid w:val="00A15ECA"/>
    <w:rsid w:val="00A23398"/>
    <w:rsid w:val="00A26D5C"/>
    <w:rsid w:val="00A31F1F"/>
    <w:rsid w:val="00A32A44"/>
    <w:rsid w:val="00A335B9"/>
    <w:rsid w:val="00A35851"/>
    <w:rsid w:val="00A365DF"/>
    <w:rsid w:val="00A4323E"/>
    <w:rsid w:val="00A439C0"/>
    <w:rsid w:val="00A4635A"/>
    <w:rsid w:val="00A46933"/>
    <w:rsid w:val="00A472CC"/>
    <w:rsid w:val="00A554E4"/>
    <w:rsid w:val="00A57BA0"/>
    <w:rsid w:val="00A6282A"/>
    <w:rsid w:val="00A63244"/>
    <w:rsid w:val="00A77737"/>
    <w:rsid w:val="00A833C8"/>
    <w:rsid w:val="00A835CE"/>
    <w:rsid w:val="00A86079"/>
    <w:rsid w:val="00A86D35"/>
    <w:rsid w:val="00A96FF6"/>
    <w:rsid w:val="00A97959"/>
    <w:rsid w:val="00AA0486"/>
    <w:rsid w:val="00AA1D15"/>
    <w:rsid w:val="00AA50C7"/>
    <w:rsid w:val="00AA7D46"/>
    <w:rsid w:val="00AC06BA"/>
    <w:rsid w:val="00AC0956"/>
    <w:rsid w:val="00AC739C"/>
    <w:rsid w:val="00AD0D5F"/>
    <w:rsid w:val="00AD26B8"/>
    <w:rsid w:val="00AD3EE4"/>
    <w:rsid w:val="00AD5771"/>
    <w:rsid w:val="00AE6016"/>
    <w:rsid w:val="00AE694B"/>
    <w:rsid w:val="00AF22D8"/>
    <w:rsid w:val="00AF2892"/>
    <w:rsid w:val="00AF3534"/>
    <w:rsid w:val="00B056D7"/>
    <w:rsid w:val="00B06BD1"/>
    <w:rsid w:val="00B13414"/>
    <w:rsid w:val="00B14598"/>
    <w:rsid w:val="00B146CA"/>
    <w:rsid w:val="00B15263"/>
    <w:rsid w:val="00B17F41"/>
    <w:rsid w:val="00B22FA5"/>
    <w:rsid w:val="00B24DBD"/>
    <w:rsid w:val="00B27832"/>
    <w:rsid w:val="00B27A4B"/>
    <w:rsid w:val="00B30B62"/>
    <w:rsid w:val="00B33EFE"/>
    <w:rsid w:val="00B4097C"/>
    <w:rsid w:val="00B47687"/>
    <w:rsid w:val="00B47B12"/>
    <w:rsid w:val="00B53603"/>
    <w:rsid w:val="00B53924"/>
    <w:rsid w:val="00B6276C"/>
    <w:rsid w:val="00B64FA6"/>
    <w:rsid w:val="00B66564"/>
    <w:rsid w:val="00B6762B"/>
    <w:rsid w:val="00B71E56"/>
    <w:rsid w:val="00B76ABC"/>
    <w:rsid w:val="00B81818"/>
    <w:rsid w:val="00B84F96"/>
    <w:rsid w:val="00B879F7"/>
    <w:rsid w:val="00B9011B"/>
    <w:rsid w:val="00B92BA1"/>
    <w:rsid w:val="00B9375A"/>
    <w:rsid w:val="00B95138"/>
    <w:rsid w:val="00B96990"/>
    <w:rsid w:val="00B96E4F"/>
    <w:rsid w:val="00BA0414"/>
    <w:rsid w:val="00BA16B7"/>
    <w:rsid w:val="00BA1DA4"/>
    <w:rsid w:val="00BA30D7"/>
    <w:rsid w:val="00BA73B9"/>
    <w:rsid w:val="00BB11A2"/>
    <w:rsid w:val="00BC1A25"/>
    <w:rsid w:val="00BC1CE4"/>
    <w:rsid w:val="00BC314A"/>
    <w:rsid w:val="00BC7F4D"/>
    <w:rsid w:val="00BD17EE"/>
    <w:rsid w:val="00BE21B5"/>
    <w:rsid w:val="00BE63DA"/>
    <w:rsid w:val="00BF41D3"/>
    <w:rsid w:val="00BF4A1A"/>
    <w:rsid w:val="00C02593"/>
    <w:rsid w:val="00C05B3C"/>
    <w:rsid w:val="00C173A9"/>
    <w:rsid w:val="00C210BB"/>
    <w:rsid w:val="00C2139A"/>
    <w:rsid w:val="00C2230A"/>
    <w:rsid w:val="00C22746"/>
    <w:rsid w:val="00C2387A"/>
    <w:rsid w:val="00C241C5"/>
    <w:rsid w:val="00C2531E"/>
    <w:rsid w:val="00C26D34"/>
    <w:rsid w:val="00C27934"/>
    <w:rsid w:val="00C33827"/>
    <w:rsid w:val="00C348A8"/>
    <w:rsid w:val="00C37DDB"/>
    <w:rsid w:val="00C4031D"/>
    <w:rsid w:val="00C42F6A"/>
    <w:rsid w:val="00C507B4"/>
    <w:rsid w:val="00C54533"/>
    <w:rsid w:val="00C554AE"/>
    <w:rsid w:val="00C560A8"/>
    <w:rsid w:val="00C56BE4"/>
    <w:rsid w:val="00C65A85"/>
    <w:rsid w:val="00C6605A"/>
    <w:rsid w:val="00C66078"/>
    <w:rsid w:val="00C7121E"/>
    <w:rsid w:val="00C7201C"/>
    <w:rsid w:val="00C800A1"/>
    <w:rsid w:val="00C8159F"/>
    <w:rsid w:val="00C82C49"/>
    <w:rsid w:val="00C84738"/>
    <w:rsid w:val="00C85D35"/>
    <w:rsid w:val="00C876AA"/>
    <w:rsid w:val="00CA039A"/>
    <w:rsid w:val="00CA05D7"/>
    <w:rsid w:val="00CA1541"/>
    <w:rsid w:val="00CA28A1"/>
    <w:rsid w:val="00CA5180"/>
    <w:rsid w:val="00CB272B"/>
    <w:rsid w:val="00CB6B4F"/>
    <w:rsid w:val="00CB77FA"/>
    <w:rsid w:val="00CC189D"/>
    <w:rsid w:val="00CC2206"/>
    <w:rsid w:val="00CC22DB"/>
    <w:rsid w:val="00CC51B6"/>
    <w:rsid w:val="00CF04BA"/>
    <w:rsid w:val="00CF0F7B"/>
    <w:rsid w:val="00CF114D"/>
    <w:rsid w:val="00CF42CD"/>
    <w:rsid w:val="00CF62C3"/>
    <w:rsid w:val="00D0052E"/>
    <w:rsid w:val="00D03A78"/>
    <w:rsid w:val="00D0407F"/>
    <w:rsid w:val="00D07197"/>
    <w:rsid w:val="00D13C9E"/>
    <w:rsid w:val="00D143B7"/>
    <w:rsid w:val="00D16A83"/>
    <w:rsid w:val="00D22325"/>
    <w:rsid w:val="00D261F4"/>
    <w:rsid w:val="00D30EEB"/>
    <w:rsid w:val="00D321BF"/>
    <w:rsid w:val="00D3289D"/>
    <w:rsid w:val="00D352C2"/>
    <w:rsid w:val="00D362D9"/>
    <w:rsid w:val="00D42BA9"/>
    <w:rsid w:val="00D43E93"/>
    <w:rsid w:val="00D46422"/>
    <w:rsid w:val="00D51ACB"/>
    <w:rsid w:val="00D52434"/>
    <w:rsid w:val="00D544AA"/>
    <w:rsid w:val="00D56D63"/>
    <w:rsid w:val="00D6250A"/>
    <w:rsid w:val="00D6773C"/>
    <w:rsid w:val="00D67A86"/>
    <w:rsid w:val="00D755CD"/>
    <w:rsid w:val="00D76E9E"/>
    <w:rsid w:val="00D81FD7"/>
    <w:rsid w:val="00DB003A"/>
    <w:rsid w:val="00DB23BD"/>
    <w:rsid w:val="00DB274D"/>
    <w:rsid w:val="00DB335E"/>
    <w:rsid w:val="00DB6EA9"/>
    <w:rsid w:val="00DB7804"/>
    <w:rsid w:val="00DC3B4F"/>
    <w:rsid w:val="00DC507D"/>
    <w:rsid w:val="00DC7BD7"/>
    <w:rsid w:val="00DD2445"/>
    <w:rsid w:val="00DD3FB7"/>
    <w:rsid w:val="00DE4F9E"/>
    <w:rsid w:val="00DE7EC2"/>
    <w:rsid w:val="00DF5BC6"/>
    <w:rsid w:val="00E009B3"/>
    <w:rsid w:val="00E11C56"/>
    <w:rsid w:val="00E1348E"/>
    <w:rsid w:val="00E1588B"/>
    <w:rsid w:val="00E17D94"/>
    <w:rsid w:val="00E26FD8"/>
    <w:rsid w:val="00E2749D"/>
    <w:rsid w:val="00E27925"/>
    <w:rsid w:val="00E27D0C"/>
    <w:rsid w:val="00E3143B"/>
    <w:rsid w:val="00E31513"/>
    <w:rsid w:val="00E3663A"/>
    <w:rsid w:val="00E4107F"/>
    <w:rsid w:val="00E41C69"/>
    <w:rsid w:val="00E4437C"/>
    <w:rsid w:val="00E4526B"/>
    <w:rsid w:val="00E46C3A"/>
    <w:rsid w:val="00E5360A"/>
    <w:rsid w:val="00E6743D"/>
    <w:rsid w:val="00E71DB5"/>
    <w:rsid w:val="00E749DB"/>
    <w:rsid w:val="00E74A87"/>
    <w:rsid w:val="00E75B07"/>
    <w:rsid w:val="00E81676"/>
    <w:rsid w:val="00E85925"/>
    <w:rsid w:val="00E87581"/>
    <w:rsid w:val="00E9197D"/>
    <w:rsid w:val="00E933BE"/>
    <w:rsid w:val="00E95230"/>
    <w:rsid w:val="00E95E0E"/>
    <w:rsid w:val="00EA2A05"/>
    <w:rsid w:val="00EA4773"/>
    <w:rsid w:val="00EA62C5"/>
    <w:rsid w:val="00EB1181"/>
    <w:rsid w:val="00EB192A"/>
    <w:rsid w:val="00ED15E6"/>
    <w:rsid w:val="00ED53F0"/>
    <w:rsid w:val="00EE3145"/>
    <w:rsid w:val="00EE4257"/>
    <w:rsid w:val="00EE497F"/>
    <w:rsid w:val="00EE5CA6"/>
    <w:rsid w:val="00EE63C4"/>
    <w:rsid w:val="00EE7CE8"/>
    <w:rsid w:val="00EF216C"/>
    <w:rsid w:val="00EF3958"/>
    <w:rsid w:val="00F03387"/>
    <w:rsid w:val="00F057AD"/>
    <w:rsid w:val="00F05946"/>
    <w:rsid w:val="00F10F14"/>
    <w:rsid w:val="00F140DD"/>
    <w:rsid w:val="00F16ED9"/>
    <w:rsid w:val="00F176F6"/>
    <w:rsid w:val="00F17DFC"/>
    <w:rsid w:val="00F20696"/>
    <w:rsid w:val="00F20C1E"/>
    <w:rsid w:val="00F2575D"/>
    <w:rsid w:val="00F25911"/>
    <w:rsid w:val="00F261C6"/>
    <w:rsid w:val="00F306A8"/>
    <w:rsid w:val="00F40C5C"/>
    <w:rsid w:val="00F4743C"/>
    <w:rsid w:val="00F50108"/>
    <w:rsid w:val="00F57698"/>
    <w:rsid w:val="00F60141"/>
    <w:rsid w:val="00F66BF1"/>
    <w:rsid w:val="00F674D8"/>
    <w:rsid w:val="00F731D3"/>
    <w:rsid w:val="00F7475F"/>
    <w:rsid w:val="00F80E08"/>
    <w:rsid w:val="00F8251B"/>
    <w:rsid w:val="00F8266E"/>
    <w:rsid w:val="00F830A4"/>
    <w:rsid w:val="00F8324E"/>
    <w:rsid w:val="00F87CE8"/>
    <w:rsid w:val="00F90C2F"/>
    <w:rsid w:val="00F95C1F"/>
    <w:rsid w:val="00FA6406"/>
    <w:rsid w:val="00FB266B"/>
    <w:rsid w:val="00FB2A8E"/>
    <w:rsid w:val="00FB6ACF"/>
    <w:rsid w:val="00FC04E4"/>
    <w:rsid w:val="00FC6ECF"/>
    <w:rsid w:val="00FD03B3"/>
    <w:rsid w:val="00FD44DE"/>
    <w:rsid w:val="00FE3C20"/>
    <w:rsid w:val="00FF2B7F"/>
    <w:rsid w:val="00FF3C39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8D8EDD"/>
  <w15:docId w15:val="{6EA8C373-D132-4CD9-9752-DE37E7971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2A23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C414E"/>
    <w:pPr>
      <w:keepNext/>
      <w:tabs>
        <w:tab w:val="left" w:pos="2552"/>
      </w:tabs>
      <w:spacing w:after="0" w:line="240" w:lineRule="auto"/>
      <w:jc w:val="center"/>
      <w:outlineLvl w:val="0"/>
    </w:pPr>
    <w:rPr>
      <w:rFonts w:ascii="Arial" w:eastAsia="Times New Roman" w:hAnsi="Arial"/>
      <w:b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306161"/>
    <w:pPr>
      <w:keepNext/>
      <w:spacing w:before="240" w:after="60"/>
      <w:outlineLvl w:val="1"/>
    </w:pPr>
    <w:rPr>
      <w:rFonts w:ascii="Tahoma" w:eastAsia="Times New Roman" w:hAnsi="Tahoma"/>
      <w:b/>
      <w:bCs/>
      <w:iCs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7C414E"/>
    <w:pPr>
      <w:keepNext/>
      <w:spacing w:after="0" w:line="240" w:lineRule="auto"/>
      <w:outlineLvl w:val="2"/>
    </w:pPr>
    <w:rPr>
      <w:rFonts w:ascii="Arial Narrow" w:eastAsia="Times New Roman" w:hAnsi="Arial Narrow" w:cs="Arial"/>
      <w:b/>
      <w:bCs/>
      <w:szCs w:val="16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locked/>
    <w:rsid w:val="00E71DB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30616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paragraph" w:styleId="Nagwek8">
    <w:name w:val="heading 8"/>
    <w:basedOn w:val="Normalny"/>
    <w:next w:val="Normalny"/>
    <w:link w:val="Nagwek8Znak"/>
    <w:qFormat/>
    <w:locked/>
    <w:rsid w:val="00E71DB5"/>
    <w:pPr>
      <w:tabs>
        <w:tab w:val="num" w:pos="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qFormat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0E44E7"/>
    <w:rPr>
      <w:rFonts w:cs="Times New Roman"/>
    </w:rPr>
  </w:style>
  <w:style w:type="paragraph" w:styleId="Stopka">
    <w:name w:val="footer"/>
    <w:basedOn w:val="Normalny"/>
    <w:link w:val="StopkaZnak"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0E44E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sid w:val="000E4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0E44E7"/>
    <w:rPr>
      <w:rFonts w:ascii="Tahoma" w:hAnsi="Tahoma" w:cs="Tahoma"/>
      <w:sz w:val="16"/>
      <w:szCs w:val="16"/>
    </w:rPr>
  </w:style>
  <w:style w:type="paragraph" w:styleId="Akapitzlist">
    <w:name w:val="List Paragraph"/>
    <w:aliases w:val="sw tekst,1.Nagłówek,L1,Numerowanie,List Paragraph,List Paragraph1,Akapit z listą5,Adresat stanowisko,Akapit z listą BS,CW_Lista,Normalny1,Akapit z listą3,Akapit z listą31,Wypunktowanie,Normal2,Akapit z listą1"/>
    <w:basedOn w:val="Normalny"/>
    <w:link w:val="AkapitzlistZnak"/>
    <w:qFormat/>
    <w:rsid w:val="00D464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61C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AC739C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ED15E6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D43E93"/>
    <w:rPr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E93"/>
    <w:pPr>
      <w:spacing w:after="0" w:line="240" w:lineRule="auto"/>
    </w:pPr>
    <w:rPr>
      <w:rFonts w:ascii="Arial" w:eastAsia="Times New Roman" w:hAnsi="Arial"/>
      <w:sz w:val="20"/>
      <w:szCs w:val="20"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E93"/>
    <w:rPr>
      <w:rFonts w:ascii="Arial" w:eastAsia="Times New Roman" w:hAnsi="Arial"/>
      <w:sz w:val="20"/>
      <w:szCs w:val="20"/>
      <w:lang w:val="de-DE" w:eastAsia="de-DE"/>
    </w:rPr>
  </w:style>
  <w:style w:type="character" w:customStyle="1" w:styleId="AkapitzlistZnak">
    <w:name w:val="Akapit z listą Znak"/>
    <w:aliases w:val="sw tekst Znak,1.Nagłówek Znak,L1 Znak,Numerowanie Znak,List Paragraph Znak,List Paragraph1 Znak,Akapit z listą5 Znak,Adresat stanowisko Znak,Akapit z listą BS Znak,CW_Lista Znak,Normalny1 Znak,Akapit z listą3 Znak,Wypunktowanie Znak"/>
    <w:basedOn w:val="Domylnaczcionkaakapitu"/>
    <w:link w:val="Akapitzlist"/>
    <w:qFormat/>
    <w:locked/>
    <w:rsid w:val="001E7C7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/>
    </w:rPr>
  </w:style>
  <w:style w:type="paragraph" w:customStyle="1" w:styleId="Domylnie">
    <w:name w:val="Domyślnie"/>
    <w:rsid w:val="001E7C79"/>
    <w:pPr>
      <w:widowControl w:val="0"/>
      <w:suppressAutoHyphens/>
    </w:pPr>
    <w:rPr>
      <w:rFonts w:ascii="Times New Roman" w:eastAsia="Arial Unicode MS" w:hAnsi="Times New Roman" w:cs="Arial Unicode MS"/>
      <w:color w:val="000000"/>
      <w:kern w:val="1"/>
      <w:sz w:val="24"/>
      <w:szCs w:val="24"/>
      <w:u w:color="000000"/>
    </w:rPr>
  </w:style>
  <w:style w:type="paragraph" w:customStyle="1" w:styleId="pkt">
    <w:name w:val="pkt"/>
    <w:autoRedefine/>
    <w:rsid w:val="001E7C79"/>
    <w:pPr>
      <w:widowControl w:val="0"/>
      <w:suppressAutoHyphens/>
      <w:spacing w:before="60" w:after="60"/>
      <w:ind w:left="851" w:hanging="295"/>
      <w:jc w:val="both"/>
    </w:pPr>
    <w:rPr>
      <w:rFonts w:ascii="Times New Roman" w:eastAsia="Times New Roman" w:hAnsi="Times New Roman"/>
      <w:color w:val="000000"/>
      <w:kern w:val="1"/>
      <w:sz w:val="24"/>
      <w:szCs w:val="24"/>
      <w:u w:color="000000"/>
    </w:rPr>
  </w:style>
  <w:style w:type="paragraph" w:customStyle="1" w:styleId="Default0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"/>
    <w:basedOn w:val="Normalny"/>
    <w:link w:val="TekstpodstawowyZnak"/>
    <w:rsid w:val="001E7C79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"/>
    <w:basedOn w:val="Domylnaczcionkaakapitu"/>
    <w:link w:val="Tekstpodstawowy"/>
    <w:uiPriority w:val="99"/>
    <w:rsid w:val="001E7C79"/>
    <w:rPr>
      <w:rFonts w:ascii="Times New Roman" w:eastAsia="Times New Roman" w:hAnsi="Times New Roman"/>
      <w:sz w:val="20"/>
      <w:szCs w:val="20"/>
    </w:rPr>
  </w:style>
  <w:style w:type="paragraph" w:customStyle="1" w:styleId="Domylne">
    <w:name w:val="Domyślne"/>
    <w:rsid w:val="00CF114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bdr w:val="nil"/>
    </w:rPr>
  </w:style>
  <w:style w:type="numbering" w:customStyle="1" w:styleId="Numery">
    <w:name w:val="Numery"/>
    <w:rsid w:val="00CF114D"/>
  </w:style>
  <w:style w:type="paragraph" w:customStyle="1" w:styleId="Nagwekistopka">
    <w:name w:val="Nagłówek i stopka"/>
    <w:rsid w:val="001E5A9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character" w:customStyle="1" w:styleId="cze">
    <w:name w:val="Łącze"/>
    <w:rsid w:val="001E5A98"/>
    <w:rPr>
      <w:u w:val="single"/>
    </w:rPr>
  </w:style>
  <w:style w:type="character" w:customStyle="1" w:styleId="Hyperlink0">
    <w:name w:val="Hyperlink.0"/>
    <w:basedOn w:val="cze"/>
    <w:rsid w:val="001E5A98"/>
    <w:rPr>
      <w:sz w:val="16"/>
      <w:szCs w:val="16"/>
      <w:u w:val="single"/>
    </w:rPr>
  </w:style>
  <w:style w:type="numbering" w:customStyle="1" w:styleId="Punktor">
    <w:name w:val="Punktor"/>
    <w:rsid w:val="001E5A98"/>
    <w:pPr>
      <w:numPr>
        <w:numId w:val="2"/>
      </w:numPr>
    </w:pPr>
  </w:style>
  <w:style w:type="paragraph" w:customStyle="1" w:styleId="Style35">
    <w:name w:val="Style35"/>
    <w:basedOn w:val="Normalny"/>
    <w:rsid w:val="00607FA7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Domynie">
    <w:name w:val="Domy徑nie"/>
    <w:rsid w:val="00F259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kern w:val="1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rsid w:val="00F25911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25911"/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BodytextArial">
    <w:name w:val="Body text + Arial"/>
    <w:aliases w:val="7,5 pt"/>
    <w:rsid w:val="00DC7BD7"/>
    <w:rPr>
      <w:rFonts w:ascii="Arial" w:hAnsi="Arial" w:cs="Arial"/>
      <w:spacing w:val="2"/>
      <w:sz w:val="15"/>
      <w:szCs w:val="15"/>
      <w:u w:val="none"/>
      <w:lang w:bidi="ar-SA"/>
    </w:rPr>
  </w:style>
  <w:style w:type="character" w:customStyle="1" w:styleId="BodytextArial1">
    <w:name w:val="Body text + Arial1"/>
    <w:aliases w:val="9,5 pt1"/>
    <w:rsid w:val="00DC7BD7"/>
    <w:rPr>
      <w:rFonts w:ascii="Arial" w:hAnsi="Arial" w:cs="Arial"/>
      <w:spacing w:val="2"/>
      <w:sz w:val="19"/>
      <w:szCs w:val="19"/>
      <w:u w:val="none"/>
      <w:lang w:bidi="ar-SA"/>
    </w:rPr>
  </w:style>
  <w:style w:type="paragraph" w:customStyle="1" w:styleId="Bodytext1">
    <w:name w:val="Body text1"/>
    <w:basedOn w:val="Normalny"/>
    <w:rsid w:val="00DC7BD7"/>
    <w:pPr>
      <w:widowControl w:val="0"/>
      <w:shd w:val="clear" w:color="auto" w:fill="FFFFFF"/>
      <w:spacing w:before="420" w:after="1200" w:line="240" w:lineRule="atLeast"/>
      <w:ind w:hanging="860"/>
    </w:pPr>
    <w:rPr>
      <w:rFonts w:ascii="Verdana" w:eastAsia="Times New Roman" w:hAnsi="Verdana"/>
      <w:spacing w:val="2"/>
      <w:sz w:val="18"/>
      <w:szCs w:val="18"/>
      <w:lang w:val="x-none" w:eastAsia="x-none"/>
    </w:rPr>
  </w:style>
  <w:style w:type="paragraph" w:customStyle="1" w:styleId="Bezodstpw1">
    <w:name w:val="Bez odstępów1"/>
    <w:link w:val="NoSpacingChar"/>
    <w:rsid w:val="00DC7BD7"/>
    <w:pPr>
      <w:tabs>
        <w:tab w:val="left" w:pos="284"/>
        <w:tab w:val="left" w:pos="1134"/>
        <w:tab w:val="left" w:pos="7088"/>
      </w:tabs>
    </w:pPr>
    <w:rPr>
      <w:rFonts w:ascii="Franklin Gothic Demi Cond" w:eastAsia="Times New Roman" w:hAnsi="Franklin Gothic Demi Cond"/>
      <w:sz w:val="18"/>
      <w:szCs w:val="18"/>
    </w:rPr>
  </w:style>
  <w:style w:type="character" w:customStyle="1" w:styleId="NoSpacingChar">
    <w:name w:val="No Spacing Char"/>
    <w:link w:val="Bezodstpw1"/>
    <w:locked/>
    <w:rsid w:val="00DC7BD7"/>
    <w:rPr>
      <w:rFonts w:ascii="Franklin Gothic Demi Cond" w:eastAsia="Times New Roman" w:hAnsi="Franklin Gothic Demi Cond"/>
      <w:sz w:val="18"/>
      <w:szCs w:val="18"/>
    </w:rPr>
  </w:style>
  <w:style w:type="character" w:customStyle="1" w:styleId="Bodytext81">
    <w:name w:val="Body text + 81"/>
    <w:rsid w:val="00DC7BD7"/>
    <w:rPr>
      <w:rFonts w:ascii="Arial" w:eastAsia="Gulim" w:hAnsi="Arial" w:cs="Arial"/>
      <w:i/>
      <w:iCs/>
      <w:strike w:val="0"/>
      <w:dstrike w:val="0"/>
      <w:spacing w:val="3"/>
      <w:sz w:val="17"/>
      <w:szCs w:val="17"/>
      <w:u w:val="none"/>
      <w:lang w:val="pl-PL" w:eastAsia="pl-PL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C67D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F830A4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Nagwek1Znak">
    <w:name w:val="Nagłówek 1 Znak"/>
    <w:basedOn w:val="Domylnaczcionkaakapitu"/>
    <w:link w:val="Nagwek1"/>
    <w:rsid w:val="007C414E"/>
    <w:rPr>
      <w:rFonts w:ascii="Arial" w:eastAsia="Times New Roman" w:hAnsi="Arial"/>
      <w:b/>
      <w:szCs w:val="24"/>
    </w:rPr>
  </w:style>
  <w:style w:type="character" w:customStyle="1" w:styleId="Nagwek3Znak">
    <w:name w:val="Nagłówek 3 Znak"/>
    <w:basedOn w:val="Domylnaczcionkaakapitu"/>
    <w:link w:val="Nagwek3"/>
    <w:rsid w:val="007C414E"/>
    <w:rPr>
      <w:rFonts w:ascii="Arial Narrow" w:eastAsia="Times New Roman" w:hAnsi="Arial Narrow" w:cs="Arial"/>
      <w:b/>
      <w:bCs/>
      <w:szCs w:val="16"/>
    </w:rPr>
  </w:style>
  <w:style w:type="paragraph" w:customStyle="1" w:styleId="tekstinformacji">
    <w:name w:val="tekst informacji"/>
    <w:basedOn w:val="Normalny"/>
    <w:rsid w:val="007C414E"/>
    <w:pPr>
      <w:tabs>
        <w:tab w:val="left" w:pos="567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locked/>
    <w:rsid w:val="007C414E"/>
    <w:pPr>
      <w:spacing w:before="60" w:after="480" w:line="240" w:lineRule="auto"/>
      <w:outlineLvl w:val="0"/>
    </w:pPr>
    <w:rPr>
      <w:rFonts w:ascii="Arial" w:eastAsia="Times New Roman" w:hAnsi="Arial" w:cs="Arial"/>
      <w:b/>
      <w:kern w:val="28"/>
      <w:sz w:val="20"/>
      <w:szCs w:val="20"/>
      <w:lang w:val="en-GB" w:eastAsia="pl-PL"/>
    </w:rPr>
  </w:style>
  <w:style w:type="character" w:customStyle="1" w:styleId="TytuZnak">
    <w:name w:val="Tytuł Znak"/>
    <w:basedOn w:val="Domylnaczcionkaakapitu"/>
    <w:link w:val="Tytu"/>
    <w:rsid w:val="007C414E"/>
    <w:rPr>
      <w:rFonts w:ascii="Arial" w:eastAsia="Times New Roman" w:hAnsi="Arial" w:cs="Arial"/>
      <w:b/>
      <w:kern w:val="28"/>
      <w:sz w:val="20"/>
      <w:szCs w:val="20"/>
      <w:lang w:val="en-GB"/>
    </w:rPr>
  </w:style>
  <w:style w:type="paragraph" w:customStyle="1" w:styleId="adresat">
    <w:name w:val="adresat"/>
    <w:basedOn w:val="Normalny"/>
    <w:autoRedefine/>
    <w:rsid w:val="007C414E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C414E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C414E"/>
    <w:rPr>
      <w:rFonts w:ascii="Times New Roman" w:eastAsia="Times New Roman" w:hAnsi="Times New Roman"/>
      <w:sz w:val="24"/>
      <w:szCs w:val="24"/>
    </w:rPr>
  </w:style>
  <w:style w:type="character" w:customStyle="1" w:styleId="st">
    <w:name w:val="st"/>
    <w:rsid w:val="007C414E"/>
  </w:style>
  <w:style w:type="paragraph" w:styleId="Tekstprzypisukocowego">
    <w:name w:val="endnote text"/>
    <w:basedOn w:val="Normalny"/>
    <w:link w:val="TekstprzypisukocowegoZnak"/>
    <w:uiPriority w:val="99"/>
    <w:qFormat/>
    <w:rsid w:val="007C414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7C414E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uiPriority w:val="99"/>
    <w:qFormat/>
    <w:rsid w:val="007C414E"/>
    <w:rPr>
      <w:vertAlign w:val="superscript"/>
    </w:rPr>
  </w:style>
  <w:style w:type="character" w:styleId="Odwoaniedokomentarza">
    <w:name w:val="annotation reference"/>
    <w:uiPriority w:val="99"/>
    <w:unhideWhenUsed/>
    <w:rsid w:val="007C414E"/>
    <w:rPr>
      <w:rFonts w:cs="Times New Roman"/>
      <w:sz w:val="16"/>
      <w:szCs w:val="16"/>
    </w:rPr>
  </w:style>
  <w:style w:type="character" w:customStyle="1" w:styleId="Domylnaczcionkaakapitu1">
    <w:name w:val="Domyślna czcionka akapitu1"/>
    <w:qFormat/>
    <w:rsid w:val="007C414E"/>
  </w:style>
  <w:style w:type="character" w:customStyle="1" w:styleId="e24kjd">
    <w:name w:val="e24kjd"/>
    <w:rsid w:val="007C414E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C414E"/>
    <w:pPr>
      <w:spacing w:after="160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C414E"/>
    <w:rPr>
      <w:rFonts w:ascii="Arial" w:eastAsia="Times New Roman" w:hAnsi="Arial"/>
      <w:b/>
      <w:bCs/>
      <w:sz w:val="20"/>
      <w:szCs w:val="20"/>
      <w:lang w:val="de-DE"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210B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210BB"/>
    <w:rPr>
      <w:lang w:eastAsia="en-US"/>
    </w:rPr>
  </w:style>
  <w:style w:type="paragraph" w:customStyle="1" w:styleId="Bezformatowania">
    <w:name w:val="Bez formatowania"/>
    <w:rsid w:val="00897301"/>
    <w:pPr>
      <w:suppressAutoHyphens/>
    </w:pPr>
    <w:rPr>
      <w:rFonts w:ascii="Helvetica" w:eastAsia="SimSun" w:hAnsi="Helvetica" w:cs="Arial Unicode MS"/>
      <w:color w:val="000000"/>
      <w:kern w:val="2"/>
      <w:sz w:val="24"/>
      <w:szCs w:val="24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306161"/>
    <w:rPr>
      <w:rFonts w:ascii="Tahoma" w:eastAsia="Times New Roman" w:hAnsi="Tahoma"/>
      <w:b/>
      <w:bCs/>
      <w:iCs/>
      <w:sz w:val="20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rsid w:val="00306161"/>
    <w:rPr>
      <w:rFonts w:asciiTheme="majorHAnsi" w:eastAsiaTheme="majorEastAsia" w:hAnsiTheme="majorHAnsi" w:cstheme="majorBidi"/>
      <w:color w:val="365F91" w:themeColor="accent1" w:themeShade="BF"/>
      <w:sz w:val="20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306161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06161"/>
    <w:rPr>
      <w:rFonts w:ascii="Tahoma" w:hAnsi="Tahoma" w:cs="Tahoma"/>
      <w:sz w:val="16"/>
      <w:szCs w:val="16"/>
      <w:lang w:eastAsia="en-US"/>
    </w:rPr>
  </w:style>
  <w:style w:type="paragraph" w:customStyle="1" w:styleId="Domy3flnie">
    <w:name w:val="Domyś3flnie"/>
    <w:rsid w:val="00306161"/>
    <w:pPr>
      <w:autoSpaceDE w:val="0"/>
      <w:autoSpaceDN w:val="0"/>
      <w:adjustRightInd w:val="0"/>
    </w:pPr>
    <w:rPr>
      <w:rFonts w:ascii="Liberation Serif" w:eastAsiaTheme="minorHAnsi" w:hAnsi="Liberation Serif"/>
      <w:sz w:val="24"/>
      <w:szCs w:val="24"/>
      <w:lang w:eastAsia="en-US"/>
    </w:rPr>
  </w:style>
  <w:style w:type="paragraph" w:customStyle="1" w:styleId="Tekstpodstawowy31">
    <w:name w:val="Tekst podstawowy 31"/>
    <w:basedOn w:val="Normalny"/>
    <w:rsid w:val="00306161"/>
    <w:pPr>
      <w:widowControl w:val="0"/>
      <w:suppressAutoHyphens/>
      <w:spacing w:after="0" w:line="240" w:lineRule="auto"/>
      <w:jc w:val="both"/>
    </w:pPr>
    <w:rPr>
      <w:rFonts w:ascii="Tahoma" w:eastAsia="Times New Roman" w:hAnsi="Tahoma"/>
      <w:sz w:val="24"/>
      <w:szCs w:val="20"/>
      <w:lang w:eastAsia="ar-SA"/>
    </w:rPr>
  </w:style>
  <w:style w:type="character" w:styleId="Pogrubienie">
    <w:name w:val="Strong"/>
    <w:basedOn w:val="Domylnaczcionkaakapitu"/>
    <w:qFormat/>
    <w:locked/>
    <w:rsid w:val="003A55E8"/>
    <w:rPr>
      <w:b/>
      <w:bCs/>
    </w:rPr>
  </w:style>
  <w:style w:type="paragraph" w:customStyle="1" w:styleId="xmsolistparagraph">
    <w:name w:val="x_msolistparagraph"/>
    <w:basedOn w:val="Normalny"/>
    <w:rsid w:val="00043AEA"/>
    <w:pPr>
      <w:spacing w:after="0" w:line="240" w:lineRule="auto"/>
      <w:ind w:left="720"/>
    </w:pPr>
    <w:rPr>
      <w:rFonts w:cs="Calibri"/>
      <w:lang w:eastAsia="pl-PL"/>
    </w:rPr>
  </w:style>
  <w:style w:type="paragraph" w:customStyle="1" w:styleId="xmsonormal">
    <w:name w:val="x_msonormal"/>
    <w:basedOn w:val="Normalny"/>
    <w:rsid w:val="00AE6016"/>
    <w:pPr>
      <w:spacing w:after="0" w:line="240" w:lineRule="auto"/>
    </w:pPr>
    <w:rPr>
      <w:rFonts w:cs="Calibri"/>
      <w:lang w:eastAsia="pl-PL"/>
    </w:rPr>
  </w:style>
  <w:style w:type="character" w:customStyle="1" w:styleId="Nagwek4Znak">
    <w:name w:val="Nagłówek 4 Znak"/>
    <w:basedOn w:val="Domylnaczcionkaakapitu"/>
    <w:link w:val="Nagwek4"/>
    <w:rsid w:val="00E71DB5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customStyle="1" w:styleId="Nagwek8Znak">
    <w:name w:val="Nagłówek 8 Znak"/>
    <w:basedOn w:val="Domylnaczcionkaakapitu"/>
    <w:link w:val="Nagwek8"/>
    <w:rsid w:val="00E71DB5"/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customStyle="1" w:styleId="Nagwek1Znak1">
    <w:name w:val="Nagłówek 1 Znak1"/>
    <w:rsid w:val="00E71DB5"/>
    <w:rPr>
      <w:rFonts w:eastAsia="Andale Sans UI" w:cs="Tahoma"/>
      <w:b/>
      <w:kern w:val="1"/>
      <w:sz w:val="24"/>
      <w:szCs w:val="24"/>
      <w:lang w:val="de-DE" w:eastAsia="fa-IR" w:bidi="fa-IR"/>
    </w:rPr>
  </w:style>
  <w:style w:type="character" w:customStyle="1" w:styleId="WW8Num4z0">
    <w:name w:val="WW8Num4z0"/>
    <w:rsid w:val="00E71DB5"/>
    <w:rPr>
      <w:rFonts w:ascii="Symbol" w:hAnsi="Symbol"/>
    </w:rPr>
  </w:style>
  <w:style w:type="character" w:customStyle="1" w:styleId="Znakinumeracji">
    <w:name w:val="Znaki numeracji"/>
    <w:rsid w:val="00E71DB5"/>
  </w:style>
  <w:style w:type="character" w:customStyle="1" w:styleId="Symbolewypunktowania">
    <w:name w:val="Symbole wypunktowania"/>
    <w:rsid w:val="00E71DB5"/>
    <w:rPr>
      <w:rFonts w:ascii="OpenSymbol" w:eastAsia="OpenSymbol" w:hAnsi="OpenSymbol" w:cs="OpenSymbol"/>
    </w:rPr>
  </w:style>
  <w:style w:type="character" w:customStyle="1" w:styleId="WW8Num10z0">
    <w:name w:val="WW8Num10z0"/>
    <w:rsid w:val="00E71DB5"/>
    <w:rPr>
      <w:rFonts w:ascii="Times New Roman" w:hAnsi="Times New Roman"/>
    </w:rPr>
  </w:style>
  <w:style w:type="character" w:customStyle="1" w:styleId="StopkaZnak1">
    <w:name w:val="Stopka Znak1"/>
    <w:basedOn w:val="Domylnaczcionkaakapitu1"/>
    <w:rsid w:val="00E71DB5"/>
  </w:style>
  <w:style w:type="character" w:customStyle="1" w:styleId="NagwekZnak1">
    <w:name w:val="Nagłówek Znak1"/>
    <w:basedOn w:val="Domylnaczcionkaakapitu1"/>
    <w:rsid w:val="00E71DB5"/>
  </w:style>
  <w:style w:type="character" w:customStyle="1" w:styleId="WWCharLFO6LVL1">
    <w:name w:val="WW_CharLFO6LVL1"/>
    <w:rsid w:val="00E71DB5"/>
    <w:rPr>
      <w:rFonts w:ascii="Symbol" w:hAnsi="Symbol"/>
    </w:rPr>
  </w:style>
  <w:style w:type="character" w:customStyle="1" w:styleId="WWCharLFO11LVL1">
    <w:name w:val="WW_CharLFO11LVL1"/>
    <w:rsid w:val="00E71DB5"/>
    <w:rPr>
      <w:rFonts w:ascii="Times New Roman" w:hAnsi="Times New Roman"/>
    </w:rPr>
  </w:style>
  <w:style w:type="character" w:customStyle="1" w:styleId="WWCharLFO15LVL1">
    <w:name w:val="WW_CharLFO15LVL1"/>
    <w:rsid w:val="00E71DB5"/>
    <w:rPr>
      <w:rFonts w:ascii="OpenSymbol" w:eastAsia="OpenSymbol" w:hAnsi="OpenSymbol" w:cs="OpenSymbol"/>
    </w:rPr>
  </w:style>
  <w:style w:type="character" w:customStyle="1" w:styleId="WWCharLFO15LVL2">
    <w:name w:val="WW_CharLFO15LVL2"/>
    <w:rsid w:val="00E71DB5"/>
    <w:rPr>
      <w:rFonts w:ascii="OpenSymbol" w:eastAsia="OpenSymbol" w:hAnsi="OpenSymbol" w:cs="OpenSymbol"/>
    </w:rPr>
  </w:style>
  <w:style w:type="character" w:customStyle="1" w:styleId="WWCharLFO15LVL3">
    <w:name w:val="WW_CharLFO15LVL3"/>
    <w:rsid w:val="00E71DB5"/>
    <w:rPr>
      <w:rFonts w:ascii="OpenSymbol" w:eastAsia="OpenSymbol" w:hAnsi="OpenSymbol" w:cs="OpenSymbol"/>
    </w:rPr>
  </w:style>
  <w:style w:type="character" w:customStyle="1" w:styleId="WWCharLFO15LVL4">
    <w:name w:val="WW_CharLFO15LVL4"/>
    <w:rsid w:val="00E71DB5"/>
    <w:rPr>
      <w:rFonts w:ascii="OpenSymbol" w:eastAsia="OpenSymbol" w:hAnsi="OpenSymbol" w:cs="OpenSymbol"/>
    </w:rPr>
  </w:style>
  <w:style w:type="character" w:customStyle="1" w:styleId="WWCharLFO15LVL5">
    <w:name w:val="WW_CharLFO15LVL5"/>
    <w:rsid w:val="00E71DB5"/>
    <w:rPr>
      <w:rFonts w:ascii="OpenSymbol" w:eastAsia="OpenSymbol" w:hAnsi="OpenSymbol" w:cs="OpenSymbol"/>
    </w:rPr>
  </w:style>
  <w:style w:type="character" w:customStyle="1" w:styleId="WWCharLFO15LVL6">
    <w:name w:val="WW_CharLFO15LVL6"/>
    <w:rsid w:val="00E71DB5"/>
    <w:rPr>
      <w:rFonts w:ascii="OpenSymbol" w:eastAsia="OpenSymbol" w:hAnsi="OpenSymbol" w:cs="OpenSymbol"/>
    </w:rPr>
  </w:style>
  <w:style w:type="character" w:customStyle="1" w:styleId="WWCharLFO15LVL7">
    <w:name w:val="WW_CharLFO15LVL7"/>
    <w:rsid w:val="00E71DB5"/>
    <w:rPr>
      <w:rFonts w:ascii="OpenSymbol" w:eastAsia="OpenSymbol" w:hAnsi="OpenSymbol" w:cs="OpenSymbol"/>
    </w:rPr>
  </w:style>
  <w:style w:type="character" w:customStyle="1" w:styleId="WWCharLFO15LVL8">
    <w:name w:val="WW_CharLFO15LVL8"/>
    <w:rsid w:val="00E71DB5"/>
    <w:rPr>
      <w:rFonts w:ascii="OpenSymbol" w:eastAsia="OpenSymbol" w:hAnsi="OpenSymbol" w:cs="OpenSymbol"/>
    </w:rPr>
  </w:style>
  <w:style w:type="character" w:customStyle="1" w:styleId="WWCharLFO15LVL9">
    <w:name w:val="WW_CharLFO15LVL9"/>
    <w:rsid w:val="00E71DB5"/>
    <w:rPr>
      <w:rFonts w:ascii="OpenSymbol" w:eastAsia="OpenSymbol" w:hAnsi="OpenSymbol" w:cs="OpenSymbol"/>
    </w:rPr>
  </w:style>
  <w:style w:type="character" w:customStyle="1" w:styleId="TekstpodstawowyZnak1">
    <w:name w:val="Tekst podstawowy Znak1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Nagwek20">
    <w:name w:val="Nagłówek2"/>
    <w:basedOn w:val="Normalny"/>
    <w:next w:val="Tekstpodstawowy"/>
    <w:rsid w:val="00E71DB5"/>
    <w:pPr>
      <w:keepNext/>
      <w:widowControl w:val="0"/>
      <w:suppressAutoHyphens/>
      <w:spacing w:before="240" w:after="120" w:line="100" w:lineRule="atLeast"/>
      <w:textAlignment w:val="baseline"/>
    </w:pPr>
    <w:rPr>
      <w:rFonts w:ascii="Arial" w:eastAsia="MS PGothic" w:hAnsi="Arial" w:cs="Tahoma"/>
      <w:kern w:val="1"/>
      <w:sz w:val="28"/>
      <w:szCs w:val="28"/>
      <w:lang w:val="de-DE" w:eastAsia="fa-IR" w:bidi="fa-IR"/>
    </w:rPr>
  </w:style>
  <w:style w:type="paragraph" w:styleId="Lista">
    <w:name w:val="List"/>
    <w:basedOn w:val="Tekstpodstawowy"/>
    <w:rsid w:val="00E71DB5"/>
    <w:pPr>
      <w:widowControl w:val="0"/>
      <w:suppressAutoHyphens/>
      <w:spacing w:after="120" w:line="100" w:lineRule="atLeast"/>
      <w:jc w:val="left"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Podpis1">
    <w:name w:val="Podpis1"/>
    <w:basedOn w:val="Normalny"/>
    <w:rsid w:val="00E71DB5"/>
    <w:pPr>
      <w:widowControl w:val="0"/>
      <w:suppressLineNumbers/>
      <w:suppressAutoHyphens/>
      <w:spacing w:before="120" w:after="120" w:line="100" w:lineRule="atLeast"/>
      <w:textAlignment w:val="baseline"/>
    </w:pPr>
    <w:rPr>
      <w:rFonts w:ascii="Times New Roman" w:eastAsia="Andale Sans UI" w:hAnsi="Times New Roman" w:cs="Tahoma"/>
      <w:i/>
      <w:iCs/>
      <w:kern w:val="1"/>
      <w:sz w:val="24"/>
      <w:szCs w:val="24"/>
      <w:lang w:val="de-DE" w:eastAsia="fa-IR" w:bidi="fa-IR"/>
    </w:rPr>
  </w:style>
  <w:style w:type="paragraph" w:customStyle="1" w:styleId="Indeks">
    <w:name w:val="Indeks"/>
    <w:basedOn w:val="Normalny"/>
    <w:qFormat/>
    <w:rsid w:val="00E71DB5"/>
    <w:pPr>
      <w:widowControl w:val="0"/>
      <w:suppressLineNumbers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Tekstpodstawowywcity31">
    <w:name w:val="Tekst podstawowy wcięty 31"/>
    <w:basedOn w:val="Normalny"/>
    <w:rsid w:val="00E71DB5"/>
    <w:pPr>
      <w:widowControl w:val="0"/>
      <w:suppressAutoHyphens/>
      <w:spacing w:after="0" w:line="100" w:lineRule="atLeast"/>
      <w:ind w:left="284" w:hanging="284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StopkaZnak2">
    <w:name w:val="Stopka Znak2"/>
    <w:semiHidden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Zawartotabeli">
    <w:name w:val="Zawartość tabeli"/>
    <w:basedOn w:val="Akapitzlist"/>
    <w:qFormat/>
    <w:rsid w:val="00E71DB5"/>
    <w:pPr>
      <w:widowControl w:val="0"/>
      <w:suppressLineNumbers/>
      <w:suppressAutoHyphens/>
      <w:spacing w:line="100" w:lineRule="atLeast"/>
      <w:ind w:left="0"/>
      <w:contextualSpacing w:val="0"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qFormat/>
    <w:rsid w:val="00E71DB5"/>
    <w:pPr>
      <w:jc w:val="center"/>
    </w:pPr>
    <w:rPr>
      <w:b/>
      <w:bCs/>
    </w:rPr>
  </w:style>
  <w:style w:type="paragraph" w:customStyle="1" w:styleId="Nagwek10">
    <w:name w:val="Nagłówek1"/>
    <w:basedOn w:val="Akapitzlist"/>
    <w:next w:val="Tekstpodstawowy1"/>
    <w:rsid w:val="00E71DB5"/>
    <w:pPr>
      <w:keepNext/>
      <w:widowControl w:val="0"/>
      <w:suppressAutoHyphens/>
      <w:spacing w:before="240" w:after="120" w:line="100" w:lineRule="atLeast"/>
      <w:ind w:left="0"/>
      <w:contextualSpacing w:val="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Tekstpodstawowy1">
    <w:name w:val="Tekst podstawowy1"/>
    <w:basedOn w:val="Akapitzlist"/>
    <w:rsid w:val="00E71DB5"/>
    <w:pPr>
      <w:widowControl w:val="0"/>
      <w:suppressAutoHyphens/>
      <w:spacing w:after="120" w:line="100" w:lineRule="atLeast"/>
      <w:ind w:left="0"/>
      <w:contextualSpacing w:val="0"/>
      <w:textAlignment w:val="baseline"/>
    </w:pPr>
    <w:rPr>
      <w:rFonts w:eastAsia="Andale Sans UI" w:cs="Tahoma"/>
      <w:kern w:val="1"/>
      <w:lang w:val="de-DE" w:eastAsia="fa-IR" w:bidi="fa-IR"/>
    </w:rPr>
  </w:style>
  <w:style w:type="paragraph" w:styleId="Spistreci1">
    <w:name w:val="toc 1"/>
    <w:basedOn w:val="Normalny"/>
    <w:next w:val="Normalny"/>
    <w:locked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E71DB5"/>
  </w:style>
  <w:style w:type="paragraph" w:customStyle="1" w:styleId="Tekstkomentarza1">
    <w:name w:val="Tekst komentarza1"/>
    <w:basedOn w:val="Normalny"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rsid w:val="00E71DB5"/>
    <w:pPr>
      <w:widowControl w:val="0"/>
      <w:suppressAutoHyphens/>
      <w:spacing w:after="120" w:line="100" w:lineRule="atLeast"/>
      <w:ind w:left="283"/>
      <w:textAlignment w:val="baseline"/>
    </w:pPr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71DB5"/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paragraph" w:customStyle="1" w:styleId="Nagwek30">
    <w:name w:val="Nagłówek3"/>
    <w:basedOn w:val="Normalny"/>
    <w:rsid w:val="00E71DB5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E71DB5"/>
    <w:pPr>
      <w:spacing w:after="120"/>
    </w:pPr>
    <w:rPr>
      <w:rFonts w:eastAsia="Andale Sans UI"/>
      <w:lang w:val="de-DE" w:eastAsia="ja-JP" w:bidi="fa-IR"/>
    </w:rPr>
  </w:style>
  <w:style w:type="paragraph" w:customStyle="1" w:styleId="Nagwek11">
    <w:name w:val="Nagłówek 11"/>
    <w:basedOn w:val="Standard"/>
    <w:next w:val="Standard"/>
    <w:rsid w:val="00E71DB5"/>
    <w:pPr>
      <w:keepNext/>
      <w:jc w:val="center"/>
      <w:outlineLvl w:val="0"/>
    </w:pPr>
    <w:rPr>
      <w:rFonts w:eastAsia="Andale Sans UI"/>
      <w:b/>
      <w:lang w:val="de-DE" w:eastAsia="ja-JP" w:bidi="fa-IR"/>
    </w:rPr>
  </w:style>
  <w:style w:type="character" w:customStyle="1" w:styleId="Internetlink">
    <w:name w:val="Internet link"/>
    <w:rsid w:val="00E71DB5"/>
    <w:rPr>
      <w:color w:val="0000FF"/>
      <w:u w:val="single"/>
    </w:rPr>
  </w:style>
  <w:style w:type="paragraph" w:customStyle="1" w:styleId="Nagwek31">
    <w:name w:val="Nagłówek 31"/>
    <w:basedOn w:val="Standard"/>
    <w:next w:val="Standard"/>
    <w:rsid w:val="00E71DB5"/>
    <w:pPr>
      <w:keepNext/>
      <w:jc w:val="right"/>
      <w:outlineLvl w:val="2"/>
    </w:pPr>
    <w:rPr>
      <w:rFonts w:eastAsia="Andale Sans UI"/>
      <w:b/>
      <w:sz w:val="28"/>
      <w:lang w:val="de-DE" w:eastAsia="ja-JP" w:bidi="fa-IR"/>
    </w:rPr>
  </w:style>
  <w:style w:type="paragraph" w:customStyle="1" w:styleId="Tabelapozycja">
    <w:name w:val="Tabela pozycja"/>
    <w:basedOn w:val="Standard"/>
    <w:rsid w:val="00E71DB5"/>
    <w:rPr>
      <w:rFonts w:ascii="Arial" w:eastAsia="MS Outlook" w:hAnsi="Arial"/>
      <w:lang w:val="de-DE" w:eastAsia="ja-JP" w:bidi="fa-IR"/>
    </w:rPr>
  </w:style>
  <w:style w:type="character" w:styleId="UyteHipercze">
    <w:name w:val="FollowedHyperlink"/>
    <w:rsid w:val="00E71DB5"/>
    <w:rPr>
      <w:color w:val="800080"/>
      <w:u w:val="single"/>
    </w:rPr>
  </w:style>
  <w:style w:type="paragraph" w:customStyle="1" w:styleId="Styl">
    <w:name w:val="Styl"/>
    <w:rsid w:val="00E71DB5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Styl2">
    <w:name w:val="Styl 2"/>
    <w:basedOn w:val="Normalny"/>
    <w:next w:val="Normalny"/>
    <w:rsid w:val="00E71DB5"/>
    <w:pPr>
      <w:widowControl w:val="0"/>
      <w:tabs>
        <w:tab w:val="num" w:pos="360"/>
        <w:tab w:val="center" w:pos="851"/>
      </w:tabs>
      <w:suppressAutoHyphens/>
      <w:spacing w:before="120" w:after="120" w:line="100" w:lineRule="atLeast"/>
      <w:ind w:left="360"/>
      <w:jc w:val="center"/>
    </w:pPr>
    <w:rPr>
      <w:rFonts w:ascii="Tahoma" w:eastAsia="Times New Roman" w:hAnsi="Tahoma" w:cs="Tahoma"/>
      <w:b/>
      <w:kern w:val="2"/>
      <w:szCs w:val="24"/>
      <w:lang w:val="en-US" w:eastAsia="fa-IR" w:bidi="fa-IR"/>
    </w:rPr>
  </w:style>
  <w:style w:type="numbering" w:customStyle="1" w:styleId="WW8Num16">
    <w:name w:val="WW8Num16"/>
    <w:basedOn w:val="Bezlisty"/>
    <w:rsid w:val="00E71DB5"/>
  </w:style>
  <w:style w:type="paragraph" w:customStyle="1" w:styleId="TableContents">
    <w:name w:val="Table Contents"/>
    <w:basedOn w:val="Standard"/>
    <w:rsid w:val="00E71DB5"/>
    <w:pPr>
      <w:suppressLineNumbers/>
    </w:pPr>
    <w:rPr>
      <w:rFonts w:eastAsia="Andale Sans UI"/>
      <w:lang w:val="en-US" w:eastAsia="en-US" w:bidi="en-US"/>
    </w:rPr>
  </w:style>
  <w:style w:type="paragraph" w:customStyle="1" w:styleId="Tabela">
    <w:name w:val="Tabela"/>
    <w:basedOn w:val="Podpis1"/>
    <w:rsid w:val="00E71DB5"/>
    <w:pPr>
      <w:spacing w:line="240" w:lineRule="auto"/>
      <w:textAlignment w:val="auto"/>
    </w:pPr>
    <w:rPr>
      <w:rFonts w:eastAsia="SimSun" w:cs="Mangal"/>
      <w:lang w:val="pl-PL" w:eastAsia="hi-IN" w:bidi="hi-IN"/>
    </w:rPr>
  </w:style>
  <w:style w:type="paragraph" w:customStyle="1" w:styleId="ft04p1">
    <w:name w:val="ft04p1"/>
    <w:basedOn w:val="Normalny"/>
    <w:rsid w:val="00E71D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E71DB5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E71DB5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71DB5"/>
    <w:pPr>
      <w:numPr>
        <w:numId w:val="4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71DB5"/>
    <w:pPr>
      <w:numPr>
        <w:numId w:val="5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71DB5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71DB5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71DB5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71DB5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E71DB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E71DB5"/>
  </w:style>
  <w:style w:type="paragraph" w:customStyle="1" w:styleId="StylSIWZv3">
    <w:name w:val="Styl SIWZ v3"/>
    <w:basedOn w:val="Akapitzlist"/>
    <w:qFormat/>
    <w:rsid w:val="00E71DB5"/>
    <w:pPr>
      <w:numPr>
        <w:numId w:val="7"/>
      </w:numPr>
      <w:tabs>
        <w:tab w:val="clear" w:pos="360"/>
      </w:tabs>
      <w:spacing w:before="120" w:after="240" w:line="276" w:lineRule="auto"/>
      <w:ind w:left="432" w:hanging="432"/>
      <w:contextualSpacing w:val="0"/>
      <w:jc w:val="both"/>
    </w:pPr>
    <w:rPr>
      <w:rFonts w:ascii="Calibri" w:eastAsia="Calibri" w:hAnsi="Calibri" w:cs="Calibri"/>
      <w:b/>
      <w:lang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71DB5"/>
  </w:style>
  <w:style w:type="character" w:customStyle="1" w:styleId="czeinternetowe">
    <w:name w:val="Łącze internetowe"/>
    <w:uiPriority w:val="99"/>
    <w:rsid w:val="00E71DB5"/>
    <w:rPr>
      <w:rFonts w:cs="Times New Roman"/>
      <w:color w:val="0000FF"/>
      <w:u w:val="single"/>
    </w:rPr>
  </w:style>
  <w:style w:type="character" w:customStyle="1" w:styleId="Stylwiadomocie-mail161">
    <w:name w:val="Styl wiadomości e-mail 161"/>
    <w:semiHidden/>
    <w:qFormat/>
    <w:rsid w:val="00E71DB5"/>
    <w:rPr>
      <w:rFonts w:ascii="Verdana" w:hAnsi="Verdana" w:cs="Tahoma"/>
      <w:color w:val="00000A"/>
      <w:sz w:val="20"/>
      <w:szCs w:val="20"/>
      <w:u w:val="none"/>
      <w:effect w:val="none"/>
    </w:rPr>
  </w:style>
  <w:style w:type="character" w:customStyle="1" w:styleId="FontStyle11">
    <w:name w:val="Font Style11"/>
    <w:qFormat/>
    <w:rsid w:val="00E71DB5"/>
    <w:rPr>
      <w:rFonts w:ascii="Times New Roman" w:hAnsi="Times New Roman" w:cs="Times New Roman"/>
      <w:color w:val="000000"/>
      <w:sz w:val="22"/>
    </w:rPr>
  </w:style>
  <w:style w:type="character" w:customStyle="1" w:styleId="ListLabel1">
    <w:name w:val="ListLabel 1"/>
    <w:qFormat/>
    <w:rsid w:val="00E71DB5"/>
    <w:rPr>
      <w:rFonts w:cs="Times New Roman"/>
      <w:b w:val="0"/>
    </w:rPr>
  </w:style>
  <w:style w:type="character" w:customStyle="1" w:styleId="ListLabel2">
    <w:name w:val="ListLabel 2"/>
    <w:qFormat/>
    <w:rsid w:val="00E71DB5"/>
    <w:rPr>
      <w:rFonts w:cs="Times New Roman"/>
      <w:b/>
    </w:rPr>
  </w:style>
  <w:style w:type="character" w:customStyle="1" w:styleId="ListLabel3">
    <w:name w:val="ListLabel 3"/>
    <w:qFormat/>
    <w:rsid w:val="00E71DB5"/>
    <w:rPr>
      <w:rFonts w:cs="Times New Roman"/>
    </w:rPr>
  </w:style>
  <w:style w:type="paragraph" w:customStyle="1" w:styleId="Legenda1">
    <w:name w:val="Legenda1"/>
    <w:basedOn w:val="Normalny"/>
    <w:qFormat/>
    <w:rsid w:val="00E71DB5"/>
    <w:pPr>
      <w:suppressLineNumbers/>
      <w:suppressAutoHyphens/>
      <w:spacing w:before="120" w:after="120" w:line="240" w:lineRule="auto"/>
    </w:pPr>
    <w:rPr>
      <w:rFonts w:ascii="Arial" w:eastAsia="Batang" w:hAnsi="Arial" w:cs="Mangal"/>
      <w:i/>
      <w:iCs/>
      <w:color w:val="00000A"/>
      <w:sz w:val="24"/>
      <w:szCs w:val="24"/>
      <w:lang w:eastAsia="pl-PL"/>
    </w:rPr>
  </w:style>
  <w:style w:type="paragraph" w:customStyle="1" w:styleId="Stopka1">
    <w:name w:val="Stopka1"/>
    <w:basedOn w:val="Normalny"/>
    <w:uiPriority w:val="99"/>
    <w:rsid w:val="00E71DB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1">
    <w:name w:val="WW8Num161"/>
    <w:basedOn w:val="Bezlisty"/>
    <w:rsid w:val="00E71DB5"/>
    <w:pPr>
      <w:numPr>
        <w:numId w:val="8"/>
      </w:numPr>
    </w:pPr>
  </w:style>
  <w:style w:type="numbering" w:customStyle="1" w:styleId="WW8Num162">
    <w:name w:val="WW8Num162"/>
    <w:basedOn w:val="Bezlisty"/>
    <w:rsid w:val="00E71DB5"/>
  </w:style>
  <w:style w:type="numbering" w:customStyle="1" w:styleId="WW8Num163">
    <w:name w:val="WW8Num163"/>
    <w:basedOn w:val="Bezlisty"/>
    <w:rsid w:val="00E71DB5"/>
  </w:style>
  <w:style w:type="numbering" w:customStyle="1" w:styleId="WW8Num164">
    <w:name w:val="WW8Num164"/>
    <w:basedOn w:val="Bezlisty"/>
    <w:rsid w:val="00E71DB5"/>
  </w:style>
  <w:style w:type="numbering" w:customStyle="1" w:styleId="Bezlisty3">
    <w:name w:val="Bez listy3"/>
    <w:next w:val="Bezlisty"/>
    <w:semiHidden/>
    <w:rsid w:val="00E71DB5"/>
  </w:style>
  <w:style w:type="table" w:customStyle="1" w:styleId="Tabela-Siatka9">
    <w:name w:val="Tabela - Siatka9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2">
    <w:name w:val="Domyślna czcionka akapitu2"/>
    <w:rsid w:val="00E71DB5"/>
  </w:style>
  <w:style w:type="character" w:customStyle="1" w:styleId="NagwekZnak2">
    <w:name w:val="Nagłówek Znak2"/>
    <w:uiPriority w:val="99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link w:val="Tekstpodstawowy2Znak"/>
    <w:rsid w:val="00E71DB5"/>
    <w:pPr>
      <w:spacing w:after="120" w:line="48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71DB5"/>
    <w:rPr>
      <w:rFonts w:ascii="Times New Roman" w:eastAsia="Times New Roman" w:hAnsi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ormalny"/>
    <w:rsid w:val="00E71DB5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Listanumerowana1">
    <w:name w:val="Lista numerowana1"/>
    <w:basedOn w:val="Normalny"/>
    <w:rsid w:val="00E71DB5"/>
    <w:pPr>
      <w:widowControl w:val="0"/>
      <w:numPr>
        <w:numId w:val="15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numbering" w:customStyle="1" w:styleId="11111112">
    <w:name w:val="1 / 1.1 / 1.1.112"/>
    <w:rsid w:val="00E71DB5"/>
    <w:pPr>
      <w:numPr>
        <w:numId w:val="15"/>
      </w:numPr>
    </w:pPr>
  </w:style>
  <w:style w:type="paragraph" w:customStyle="1" w:styleId="WW-Tekstpodstawowy2">
    <w:name w:val="WW-Tekst podstawowy 2"/>
    <w:basedOn w:val="Normalny"/>
    <w:uiPriority w:val="99"/>
    <w:rsid w:val="00E71DB5"/>
    <w:pPr>
      <w:widowControl w:val="0"/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uppressAutoHyphens/>
      <w:spacing w:after="0" w:line="480" w:lineRule="auto"/>
      <w:jc w:val="center"/>
    </w:pPr>
    <w:rPr>
      <w:rFonts w:ascii="Arial" w:eastAsia="Times New Roman" w:hAnsi="Arial" w:cs="Arial"/>
      <w:lang w:eastAsia="ar-SA"/>
    </w:rPr>
  </w:style>
  <w:style w:type="numbering" w:customStyle="1" w:styleId="WW8Num60">
    <w:name w:val="WW8Num60"/>
    <w:basedOn w:val="Bezlisty"/>
    <w:rsid w:val="00E71DB5"/>
    <w:pPr>
      <w:numPr>
        <w:numId w:val="93"/>
      </w:numPr>
    </w:pPr>
  </w:style>
  <w:style w:type="numbering" w:customStyle="1" w:styleId="WW8Num62">
    <w:name w:val="WW8Num62"/>
    <w:basedOn w:val="Bezlisty"/>
    <w:rsid w:val="00E71DB5"/>
    <w:pPr>
      <w:numPr>
        <w:numId w:val="94"/>
      </w:numPr>
    </w:pPr>
  </w:style>
  <w:style w:type="numbering" w:customStyle="1" w:styleId="Bezlisty4">
    <w:name w:val="Bez listy4"/>
    <w:next w:val="Bezlisty"/>
    <w:uiPriority w:val="99"/>
    <w:semiHidden/>
    <w:unhideWhenUsed/>
    <w:rsid w:val="00E71DB5"/>
  </w:style>
  <w:style w:type="table" w:customStyle="1" w:styleId="TableNormal">
    <w:name w:val="Table Normal"/>
    <w:rsid w:val="00E71DB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bsatzTableFormat">
    <w:name w:val="AbsatzTableFormat"/>
    <w:rsid w:val="00E71DB5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numbering" w:customStyle="1" w:styleId="WW8Num110">
    <w:name w:val="WW8Num110"/>
    <w:basedOn w:val="Bezlisty"/>
    <w:rsid w:val="00E71DB5"/>
    <w:pPr>
      <w:numPr>
        <w:numId w:val="19"/>
      </w:numPr>
    </w:pPr>
  </w:style>
  <w:style w:type="numbering" w:customStyle="1" w:styleId="WW8Num911">
    <w:name w:val="WW8Num911"/>
    <w:basedOn w:val="Bezlisty"/>
    <w:rsid w:val="00E71DB5"/>
    <w:pPr>
      <w:numPr>
        <w:numId w:val="20"/>
      </w:numPr>
    </w:pPr>
  </w:style>
  <w:style w:type="numbering" w:customStyle="1" w:styleId="WW8Num98">
    <w:name w:val="WW8Num98"/>
    <w:basedOn w:val="Bezlisty"/>
    <w:rsid w:val="00E71DB5"/>
    <w:pPr>
      <w:numPr>
        <w:numId w:val="21"/>
      </w:numPr>
    </w:pPr>
  </w:style>
  <w:style w:type="numbering" w:customStyle="1" w:styleId="WW8Num36">
    <w:name w:val="WW8Num36"/>
    <w:basedOn w:val="Bezlisty"/>
    <w:rsid w:val="00E71DB5"/>
    <w:pPr>
      <w:numPr>
        <w:numId w:val="22"/>
      </w:numPr>
    </w:pPr>
  </w:style>
  <w:style w:type="numbering" w:customStyle="1" w:styleId="WW8Num22">
    <w:name w:val="WW8Num22"/>
    <w:basedOn w:val="Bezlisty"/>
    <w:rsid w:val="00E71DB5"/>
    <w:pPr>
      <w:numPr>
        <w:numId w:val="23"/>
      </w:numPr>
    </w:pPr>
  </w:style>
  <w:style w:type="numbering" w:customStyle="1" w:styleId="WW8Num82">
    <w:name w:val="WW8Num82"/>
    <w:basedOn w:val="Bezlisty"/>
    <w:rsid w:val="00E71DB5"/>
    <w:pPr>
      <w:numPr>
        <w:numId w:val="24"/>
      </w:numPr>
    </w:pPr>
  </w:style>
  <w:style w:type="numbering" w:customStyle="1" w:styleId="WW8Num91">
    <w:name w:val="WW8Num91"/>
    <w:basedOn w:val="Bezlisty"/>
    <w:rsid w:val="00E71DB5"/>
    <w:pPr>
      <w:numPr>
        <w:numId w:val="25"/>
      </w:numPr>
    </w:pPr>
  </w:style>
  <w:style w:type="numbering" w:customStyle="1" w:styleId="Bezlisty5">
    <w:name w:val="Bez listy5"/>
    <w:next w:val="Bezlisty"/>
    <w:uiPriority w:val="99"/>
    <w:semiHidden/>
    <w:unhideWhenUsed/>
    <w:rsid w:val="00E71DB5"/>
  </w:style>
  <w:style w:type="character" w:customStyle="1" w:styleId="WW8Num2z0">
    <w:name w:val="WW8Num2z0"/>
    <w:rsid w:val="00E71DB5"/>
    <w:rPr>
      <w:rFonts w:ascii="Wingdings" w:hAnsi="Wingdings"/>
    </w:rPr>
  </w:style>
  <w:style w:type="character" w:customStyle="1" w:styleId="WW8Num3z0">
    <w:name w:val="WW8Num3z0"/>
    <w:rsid w:val="00E71DB5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E71DB5"/>
    <w:rPr>
      <w:rFonts w:ascii="Symbol" w:hAnsi="Symbol"/>
      <w:color w:val="000000"/>
    </w:rPr>
  </w:style>
  <w:style w:type="character" w:customStyle="1" w:styleId="Absatz-Standardschriftart">
    <w:name w:val="Absatz-Standardschriftart"/>
    <w:rsid w:val="00E71DB5"/>
  </w:style>
  <w:style w:type="character" w:customStyle="1" w:styleId="WW8Num7z0">
    <w:name w:val="WW8Num7z0"/>
    <w:rsid w:val="00E71DB5"/>
    <w:rPr>
      <w:rFonts w:ascii="Symbol" w:hAnsi="Symbol"/>
      <w:color w:val="000000"/>
    </w:rPr>
  </w:style>
  <w:style w:type="character" w:customStyle="1" w:styleId="WW-Absatz-Standardschriftart">
    <w:name w:val="WW-Absatz-Standardschriftart"/>
    <w:rsid w:val="00E71DB5"/>
  </w:style>
  <w:style w:type="character" w:customStyle="1" w:styleId="WW-Absatz-Standardschriftart1">
    <w:name w:val="WW-Absatz-Standardschriftart1"/>
    <w:rsid w:val="00E71DB5"/>
  </w:style>
  <w:style w:type="character" w:customStyle="1" w:styleId="WW-Absatz-Standardschriftart11">
    <w:name w:val="WW-Absatz-Standardschriftart11"/>
    <w:rsid w:val="00E71DB5"/>
  </w:style>
  <w:style w:type="character" w:customStyle="1" w:styleId="WW-Absatz-Standardschriftart111">
    <w:name w:val="WW-Absatz-Standardschriftart111"/>
    <w:rsid w:val="00E71DB5"/>
  </w:style>
  <w:style w:type="character" w:customStyle="1" w:styleId="WW-Absatz-Standardschriftart1111">
    <w:name w:val="WW-Absatz-Standardschriftart1111"/>
    <w:rsid w:val="00E71DB5"/>
  </w:style>
  <w:style w:type="character" w:customStyle="1" w:styleId="WW-Absatz-Standardschriftart11111">
    <w:name w:val="WW-Absatz-Standardschriftart11111"/>
    <w:rsid w:val="00E71DB5"/>
  </w:style>
  <w:style w:type="character" w:customStyle="1" w:styleId="WW-Absatz-Standardschriftart111111">
    <w:name w:val="WW-Absatz-Standardschriftart111111"/>
    <w:rsid w:val="00E71DB5"/>
  </w:style>
  <w:style w:type="character" w:customStyle="1" w:styleId="WW-Absatz-Standardschriftart1111111">
    <w:name w:val="WW-Absatz-Standardschriftart1111111"/>
    <w:rsid w:val="00E71DB5"/>
  </w:style>
  <w:style w:type="character" w:customStyle="1" w:styleId="WW-Absatz-Standardschriftart11111111">
    <w:name w:val="WW-Absatz-Standardschriftart11111111"/>
    <w:rsid w:val="00E71DB5"/>
  </w:style>
  <w:style w:type="character" w:customStyle="1" w:styleId="WW-Absatz-Standardschriftart111111111">
    <w:name w:val="WW-Absatz-Standardschriftart111111111"/>
    <w:rsid w:val="00E71DB5"/>
  </w:style>
  <w:style w:type="character" w:customStyle="1" w:styleId="WW-Absatz-Standardschriftart1111111111">
    <w:name w:val="WW-Absatz-Standardschriftart1111111111"/>
    <w:rsid w:val="00E71DB5"/>
  </w:style>
  <w:style w:type="character" w:customStyle="1" w:styleId="WW-Absatz-Standardschriftart11111111111">
    <w:name w:val="WW-Absatz-Standardschriftart11111111111"/>
    <w:rsid w:val="00E71DB5"/>
  </w:style>
  <w:style w:type="character" w:customStyle="1" w:styleId="WW-Absatz-Standardschriftart111111111111">
    <w:name w:val="WW-Absatz-Standardschriftart111111111111"/>
    <w:rsid w:val="00E71DB5"/>
  </w:style>
  <w:style w:type="character" w:customStyle="1" w:styleId="WW-Absatz-Standardschriftart1111111111111">
    <w:name w:val="WW-Absatz-Standardschriftart1111111111111"/>
    <w:rsid w:val="00E71DB5"/>
  </w:style>
  <w:style w:type="character" w:customStyle="1" w:styleId="WW-Absatz-Standardschriftart11111111111111">
    <w:name w:val="WW-Absatz-Standardschriftart11111111111111"/>
    <w:rsid w:val="00E71DB5"/>
  </w:style>
  <w:style w:type="character" w:customStyle="1" w:styleId="WW-Absatz-Standardschriftart111111111111111">
    <w:name w:val="WW-Absatz-Standardschriftart111111111111111"/>
    <w:rsid w:val="00E71DB5"/>
  </w:style>
  <w:style w:type="character" w:customStyle="1" w:styleId="WW-Absatz-Standardschriftart1111111111111111">
    <w:name w:val="WW-Absatz-Standardschriftart1111111111111111"/>
    <w:rsid w:val="00E71DB5"/>
  </w:style>
  <w:style w:type="character" w:customStyle="1" w:styleId="WW-Absatz-Standardschriftart11111111111111111">
    <w:name w:val="WW-Absatz-Standardschriftart11111111111111111"/>
    <w:rsid w:val="00E71DB5"/>
  </w:style>
  <w:style w:type="character" w:customStyle="1" w:styleId="WW-Absatz-Standardschriftart111111111111111111">
    <w:name w:val="WW-Absatz-Standardschriftart111111111111111111"/>
    <w:rsid w:val="00E71DB5"/>
  </w:style>
  <w:style w:type="character" w:customStyle="1" w:styleId="WW-Absatz-Standardschriftart1111111111111111111">
    <w:name w:val="WW-Absatz-Standardschriftart1111111111111111111"/>
    <w:rsid w:val="00E71DB5"/>
  </w:style>
  <w:style w:type="character" w:customStyle="1" w:styleId="WW-Absatz-Standardschriftart11111111111111111111">
    <w:name w:val="WW-Absatz-Standardschriftart11111111111111111111"/>
    <w:rsid w:val="00E71DB5"/>
  </w:style>
  <w:style w:type="character" w:customStyle="1" w:styleId="WW8Num8z0">
    <w:name w:val="WW8Num8z0"/>
    <w:rsid w:val="00E71DB5"/>
    <w:rPr>
      <w:rFonts w:ascii="Symbol" w:hAnsi="Symbol"/>
      <w:color w:val="000000"/>
    </w:rPr>
  </w:style>
  <w:style w:type="character" w:customStyle="1" w:styleId="WW8Num11z0">
    <w:name w:val="WW8Num11z0"/>
    <w:rsid w:val="00E71DB5"/>
    <w:rPr>
      <w:rFonts w:ascii="Symbol" w:hAnsi="Symbol"/>
      <w:color w:val="000000"/>
    </w:rPr>
  </w:style>
  <w:style w:type="character" w:customStyle="1" w:styleId="WW8Num12z0">
    <w:name w:val="WW8Num12z0"/>
    <w:rsid w:val="00E71DB5"/>
    <w:rPr>
      <w:color w:val="000000"/>
    </w:rPr>
  </w:style>
  <w:style w:type="character" w:customStyle="1" w:styleId="WW8Num13z0">
    <w:name w:val="WW8Num13z0"/>
    <w:rsid w:val="00E71DB5"/>
    <w:rPr>
      <w:color w:val="000000"/>
    </w:rPr>
  </w:style>
  <w:style w:type="character" w:customStyle="1" w:styleId="WW8Num14z0">
    <w:name w:val="WW8Num14z0"/>
    <w:rsid w:val="00E71DB5"/>
    <w:rPr>
      <w:rFonts w:ascii="Symbol" w:hAnsi="Symbol" w:cs="OpenSymbol"/>
    </w:rPr>
  </w:style>
  <w:style w:type="character" w:customStyle="1" w:styleId="WW-Absatz-Standardschriftart111111111111111111111">
    <w:name w:val="WW-Absatz-Standardschriftart111111111111111111111"/>
    <w:rsid w:val="00E71DB5"/>
  </w:style>
  <w:style w:type="character" w:customStyle="1" w:styleId="WW-Absatz-Standardschriftart1111111111111111111111">
    <w:name w:val="WW-Absatz-Standardschriftart1111111111111111111111"/>
    <w:rsid w:val="00E71DB5"/>
  </w:style>
  <w:style w:type="character" w:customStyle="1" w:styleId="WW-Absatz-Standardschriftart11111111111111111111111">
    <w:name w:val="WW-Absatz-Standardschriftart11111111111111111111111"/>
    <w:rsid w:val="00E71DB5"/>
  </w:style>
  <w:style w:type="character" w:customStyle="1" w:styleId="WW-Absatz-Standardschriftart111111111111111111111111">
    <w:name w:val="WW-Absatz-Standardschriftart111111111111111111111111"/>
    <w:rsid w:val="00E71DB5"/>
  </w:style>
  <w:style w:type="character" w:customStyle="1" w:styleId="WW8Num15z0">
    <w:name w:val="WW8Num15z0"/>
    <w:rsid w:val="00E71DB5"/>
    <w:rPr>
      <w:rFonts w:ascii="Symbol" w:hAnsi="Symbol" w:cs="OpenSymbol"/>
    </w:rPr>
  </w:style>
  <w:style w:type="character" w:customStyle="1" w:styleId="WW-Absatz-Standardschriftart1111111111111111111111111">
    <w:name w:val="WW-Absatz-Standardschriftart1111111111111111111111111"/>
    <w:rsid w:val="00E71DB5"/>
  </w:style>
  <w:style w:type="character" w:customStyle="1" w:styleId="WW8Num16z0">
    <w:name w:val="WW8Num16z0"/>
    <w:rsid w:val="00E71DB5"/>
    <w:rPr>
      <w:rFonts w:ascii="Symbol" w:hAnsi="Symbol" w:cs="OpenSymbol"/>
    </w:rPr>
  </w:style>
  <w:style w:type="character" w:customStyle="1" w:styleId="WW-Absatz-Standardschriftart11111111111111111111111111">
    <w:name w:val="WW-Absatz-Standardschriftart11111111111111111111111111"/>
    <w:rsid w:val="00E71DB5"/>
  </w:style>
  <w:style w:type="character" w:customStyle="1" w:styleId="WW8Num5z0">
    <w:name w:val="WW8Num5z0"/>
    <w:rsid w:val="00E71DB5"/>
    <w:rPr>
      <w:b w:val="0"/>
      <w:sz w:val="24"/>
      <w:szCs w:val="24"/>
    </w:rPr>
  </w:style>
  <w:style w:type="character" w:customStyle="1" w:styleId="WW8Num17z0">
    <w:name w:val="WW8Num17z0"/>
    <w:rsid w:val="00E71DB5"/>
    <w:rPr>
      <w:rFonts w:ascii="Symbol" w:hAnsi="Symbol" w:cs="OpenSymbol"/>
    </w:rPr>
  </w:style>
  <w:style w:type="character" w:customStyle="1" w:styleId="WW8Num18z0">
    <w:name w:val="WW8Num18z0"/>
    <w:rsid w:val="00E71DB5"/>
    <w:rPr>
      <w:rFonts w:ascii="Symbol" w:hAnsi="Symbol" w:cs="OpenSymbol"/>
    </w:rPr>
  </w:style>
  <w:style w:type="character" w:customStyle="1" w:styleId="WW-Absatz-Standardschriftart111111111111111111111111111">
    <w:name w:val="WW-Absatz-Standardschriftart111111111111111111111111111"/>
    <w:rsid w:val="00E71DB5"/>
  </w:style>
  <w:style w:type="character" w:customStyle="1" w:styleId="WW-Absatz-Standardschriftart1111111111111111111111111111">
    <w:name w:val="WW-Absatz-Standardschriftart1111111111111111111111111111"/>
    <w:rsid w:val="00E71DB5"/>
  </w:style>
  <w:style w:type="character" w:customStyle="1" w:styleId="Domylnaczcionkaakapitu6">
    <w:name w:val="Domyślna czcionka akapitu6"/>
    <w:rsid w:val="00E71DB5"/>
  </w:style>
  <w:style w:type="character" w:customStyle="1" w:styleId="WW-Absatz-Standardschriftart11111111111111111111111111111">
    <w:name w:val="WW-Absatz-Standardschriftart11111111111111111111111111111"/>
    <w:rsid w:val="00E71DB5"/>
  </w:style>
  <w:style w:type="character" w:customStyle="1" w:styleId="WW-Absatz-Standardschriftart111111111111111111111111111111">
    <w:name w:val="WW-Absatz-Standardschriftart111111111111111111111111111111"/>
    <w:rsid w:val="00E71DB5"/>
  </w:style>
  <w:style w:type="character" w:customStyle="1" w:styleId="WW8Num6z0">
    <w:name w:val="WW8Num6z0"/>
    <w:rsid w:val="00E71DB5"/>
    <w:rPr>
      <w:rFonts w:ascii="Times New Roman" w:hAnsi="Times New Roman"/>
      <w:b w:val="0"/>
      <w:i w:val="0"/>
      <w:sz w:val="24"/>
    </w:rPr>
  </w:style>
  <w:style w:type="character" w:customStyle="1" w:styleId="WW-Absatz-Standardschriftart1111111111111111111111111111111">
    <w:name w:val="WW-Absatz-Standardschriftart1111111111111111111111111111111"/>
    <w:rsid w:val="00E71DB5"/>
  </w:style>
  <w:style w:type="character" w:customStyle="1" w:styleId="WW-Absatz-Standardschriftart11111111111111111111111111111111">
    <w:name w:val="WW-Absatz-Standardschriftart11111111111111111111111111111111"/>
    <w:rsid w:val="00E71DB5"/>
  </w:style>
  <w:style w:type="character" w:customStyle="1" w:styleId="WW-Absatz-Standardschriftart111111111111111111111111111111111">
    <w:name w:val="WW-Absatz-Standardschriftart111111111111111111111111111111111"/>
    <w:rsid w:val="00E71DB5"/>
  </w:style>
  <w:style w:type="character" w:customStyle="1" w:styleId="WW-Absatz-Standardschriftart1111111111111111111111111111111111">
    <w:name w:val="WW-Absatz-Standardschriftart1111111111111111111111111111111111"/>
    <w:rsid w:val="00E71DB5"/>
  </w:style>
  <w:style w:type="character" w:customStyle="1" w:styleId="WW-Absatz-Standardschriftart11111111111111111111111111111111111">
    <w:name w:val="WW-Absatz-Standardschriftart11111111111111111111111111111111111"/>
    <w:rsid w:val="00E71DB5"/>
  </w:style>
  <w:style w:type="character" w:customStyle="1" w:styleId="WW-Absatz-Standardschriftart111111111111111111111111111111111111">
    <w:name w:val="WW-Absatz-Standardschriftart111111111111111111111111111111111111"/>
    <w:rsid w:val="00E71DB5"/>
  </w:style>
  <w:style w:type="character" w:customStyle="1" w:styleId="WW-Absatz-Standardschriftart1111111111111111111111111111111111111">
    <w:name w:val="WW-Absatz-Standardschriftart1111111111111111111111111111111111111"/>
    <w:rsid w:val="00E71DB5"/>
  </w:style>
  <w:style w:type="character" w:customStyle="1" w:styleId="WW-Absatz-Standardschriftart11111111111111111111111111111111111111">
    <w:name w:val="WW-Absatz-Standardschriftart11111111111111111111111111111111111111"/>
    <w:rsid w:val="00E71DB5"/>
  </w:style>
  <w:style w:type="character" w:customStyle="1" w:styleId="WW-Absatz-Standardschriftart111111111111111111111111111111111111111">
    <w:name w:val="WW-Absatz-Standardschriftart111111111111111111111111111111111111111"/>
    <w:rsid w:val="00E71DB5"/>
  </w:style>
  <w:style w:type="character" w:customStyle="1" w:styleId="WW-Absatz-Standardschriftart1111111111111111111111111111111111111111">
    <w:name w:val="WW-Absatz-Standardschriftart1111111111111111111111111111111111111111"/>
    <w:rsid w:val="00E71DB5"/>
  </w:style>
  <w:style w:type="character" w:customStyle="1" w:styleId="Domylnaczcionkaakapitu5">
    <w:name w:val="Domyślna czcionka akapitu5"/>
    <w:rsid w:val="00E71DB5"/>
  </w:style>
  <w:style w:type="character" w:customStyle="1" w:styleId="WW-Absatz-Standardschriftart11111111111111111111111111111111111111111">
    <w:name w:val="WW-Absatz-Standardschriftart11111111111111111111111111111111111111111"/>
    <w:rsid w:val="00E71DB5"/>
  </w:style>
  <w:style w:type="character" w:customStyle="1" w:styleId="WW8Num15z1">
    <w:name w:val="WW8Num15z1"/>
    <w:rsid w:val="00E71DB5"/>
    <w:rPr>
      <w:rFonts w:ascii="Courier New" w:hAnsi="Courier New" w:cs="Courier New"/>
    </w:rPr>
  </w:style>
  <w:style w:type="character" w:customStyle="1" w:styleId="WW8Num15z2">
    <w:name w:val="WW8Num15z2"/>
    <w:rsid w:val="00E71DB5"/>
    <w:rPr>
      <w:rFonts w:ascii="Wingdings" w:hAnsi="Wingdings"/>
    </w:rPr>
  </w:style>
  <w:style w:type="character" w:customStyle="1" w:styleId="WW8Num15z3">
    <w:name w:val="WW8Num15z3"/>
    <w:rsid w:val="00E71DB5"/>
    <w:rPr>
      <w:rFonts w:ascii="Symbol" w:hAnsi="Symbol"/>
    </w:rPr>
  </w:style>
  <w:style w:type="character" w:customStyle="1" w:styleId="Domylnaczcionkaakapitu4">
    <w:name w:val="Domyślna czcionka akapitu4"/>
    <w:rsid w:val="00E71DB5"/>
  </w:style>
  <w:style w:type="character" w:customStyle="1" w:styleId="WW-Absatz-Standardschriftart111111111111111111111111111111111111111111">
    <w:name w:val="WW-Absatz-Standardschriftart111111111111111111111111111111111111111111"/>
    <w:rsid w:val="00E71DB5"/>
  </w:style>
  <w:style w:type="character" w:customStyle="1" w:styleId="WW-Absatz-Standardschriftart1111111111111111111111111111111111111111111">
    <w:name w:val="WW-Absatz-Standardschriftart1111111111111111111111111111111111111111111"/>
    <w:rsid w:val="00E71DB5"/>
  </w:style>
  <w:style w:type="character" w:customStyle="1" w:styleId="WW-Absatz-Standardschriftart11111111111111111111111111111111111111111111">
    <w:name w:val="WW-Absatz-Standardschriftart11111111111111111111111111111111111111111111"/>
    <w:rsid w:val="00E71DB5"/>
  </w:style>
  <w:style w:type="character" w:customStyle="1" w:styleId="WW-Absatz-Standardschriftart111111111111111111111111111111111111111111111">
    <w:name w:val="WW-Absatz-Standardschriftart111111111111111111111111111111111111111111111"/>
    <w:rsid w:val="00E71DB5"/>
  </w:style>
  <w:style w:type="character" w:customStyle="1" w:styleId="WW-Absatz-Standardschriftart1111111111111111111111111111111111111111111111">
    <w:name w:val="WW-Absatz-Standardschriftart1111111111111111111111111111111111111111111111"/>
    <w:rsid w:val="00E71DB5"/>
  </w:style>
  <w:style w:type="character" w:customStyle="1" w:styleId="WW-Absatz-Standardschriftart11111111111111111111111111111111111111111111111">
    <w:name w:val="WW-Absatz-Standardschriftart11111111111111111111111111111111111111111111111"/>
    <w:rsid w:val="00E71DB5"/>
  </w:style>
  <w:style w:type="character" w:customStyle="1" w:styleId="WW-Absatz-Standardschriftart111111111111111111111111111111111111111111111111">
    <w:name w:val="WW-Absatz-Standardschriftart111111111111111111111111111111111111111111111111"/>
    <w:rsid w:val="00E71DB5"/>
  </w:style>
  <w:style w:type="character" w:customStyle="1" w:styleId="WW-Absatz-Standardschriftart1111111111111111111111111111111111111111111111111">
    <w:name w:val="WW-Absatz-Standardschriftart1111111111111111111111111111111111111111111111111"/>
    <w:rsid w:val="00E71DB5"/>
  </w:style>
  <w:style w:type="character" w:customStyle="1" w:styleId="Domylnaczcionkaakapitu3">
    <w:name w:val="Domyślna czcionka akapitu3"/>
    <w:rsid w:val="00E71DB5"/>
  </w:style>
  <w:style w:type="character" w:customStyle="1" w:styleId="WW-Absatz-Standardschriftart11111111111111111111111111111111111111111111111111">
    <w:name w:val="WW-Absatz-Standardschriftart11111111111111111111111111111111111111111111111111"/>
    <w:rsid w:val="00E71DB5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71DB5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71DB5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71DB5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71DB5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71DB5"/>
  </w:style>
  <w:style w:type="character" w:customStyle="1" w:styleId="WW8Num1z0">
    <w:name w:val="WW8Num1z0"/>
    <w:rsid w:val="00E71DB5"/>
    <w:rPr>
      <w:rFonts w:ascii="Wingdings" w:hAnsi="Wingdings"/>
    </w:rPr>
  </w:style>
  <w:style w:type="character" w:customStyle="1" w:styleId="WW8Num1z1">
    <w:name w:val="WW8Num1z1"/>
    <w:rsid w:val="00E71DB5"/>
    <w:rPr>
      <w:rFonts w:ascii="Courier New" w:hAnsi="Courier New" w:cs="Courier New"/>
    </w:rPr>
  </w:style>
  <w:style w:type="character" w:customStyle="1" w:styleId="WW8Num1z3">
    <w:name w:val="WW8Num1z3"/>
    <w:rsid w:val="00E71DB5"/>
    <w:rPr>
      <w:rFonts w:ascii="Symbol" w:hAnsi="Symbol"/>
    </w:rPr>
  </w:style>
  <w:style w:type="character" w:customStyle="1" w:styleId="WW8NumSt3z0">
    <w:name w:val="WW8NumSt3z0"/>
    <w:rsid w:val="00E71DB5"/>
    <w:rPr>
      <w:rFonts w:ascii="Times New Roman" w:hAnsi="Times New Roman"/>
      <w:b w:val="0"/>
      <w:i w:val="0"/>
      <w:sz w:val="24"/>
      <w:u w:val="none"/>
    </w:rPr>
  </w:style>
  <w:style w:type="character" w:styleId="Numerwiersza">
    <w:name w:val="line number"/>
    <w:rsid w:val="00E71DB5"/>
  </w:style>
  <w:style w:type="character" w:customStyle="1" w:styleId="WW8Num19z0">
    <w:name w:val="WW8Num19z0"/>
    <w:rsid w:val="00E71DB5"/>
    <w:rPr>
      <w:rFonts w:ascii="Symbol" w:hAnsi="Symbol" w:cs="OpenSymbol"/>
    </w:rPr>
  </w:style>
  <w:style w:type="paragraph" w:customStyle="1" w:styleId="Nagwek50">
    <w:name w:val="Nagłówek5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6">
    <w:name w:val="Podpis6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5">
    <w:name w:val="Podpis5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32">
    <w:name w:val="Nagłówek3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3">
    <w:name w:val="Podpis3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2">
    <w:name w:val="Podpis2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E71DB5"/>
    <w:pPr>
      <w:suppressAutoHyphens/>
      <w:spacing w:after="0" w:line="240" w:lineRule="auto"/>
      <w:ind w:left="567" w:hanging="567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Tekstpodstawowy21">
    <w:name w:val="Tekst podstawowy 21"/>
    <w:basedOn w:val="Normalny"/>
    <w:rsid w:val="00E71DB5"/>
    <w:pPr>
      <w:suppressAutoHyphens/>
      <w:overflowPunct w:val="0"/>
      <w:autoSpaceDE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Zawartoramki">
    <w:name w:val="Zawartość ramki"/>
    <w:basedOn w:val="Tekstpodstawowy"/>
    <w:rsid w:val="00E71DB5"/>
    <w:pPr>
      <w:suppressAutoHyphens/>
      <w:spacing w:after="240"/>
      <w:jc w:val="left"/>
    </w:pPr>
    <w:rPr>
      <w:lang w:eastAsia="ar-SA"/>
    </w:rPr>
  </w:style>
  <w:style w:type="paragraph" w:customStyle="1" w:styleId="Textbodyindent">
    <w:name w:val="Text body indent"/>
    <w:basedOn w:val="Standard"/>
    <w:rsid w:val="00E71DB5"/>
    <w:pPr>
      <w:autoSpaceDN/>
      <w:spacing w:after="120"/>
      <w:ind w:left="283"/>
    </w:pPr>
    <w:rPr>
      <w:color w:val="000000"/>
      <w:kern w:val="1"/>
      <w:lang w:val="en-US" w:eastAsia="en-US" w:bidi="en-US"/>
    </w:rPr>
  </w:style>
  <w:style w:type="numbering" w:customStyle="1" w:styleId="WW8Num5">
    <w:name w:val="WW8Num5"/>
    <w:basedOn w:val="Bezlisty"/>
    <w:rsid w:val="00E71DB5"/>
    <w:pPr>
      <w:numPr>
        <w:numId w:val="27"/>
      </w:numPr>
    </w:pPr>
  </w:style>
  <w:style w:type="table" w:customStyle="1" w:styleId="Tabela-Siatka10">
    <w:name w:val="Tabela - Siatka10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E71DB5"/>
  </w:style>
  <w:style w:type="paragraph" w:customStyle="1" w:styleId="Legenda2">
    <w:name w:val="Legenda2"/>
    <w:basedOn w:val="Standard"/>
    <w:rsid w:val="00E71DB5"/>
    <w:pPr>
      <w:suppressLineNumbers/>
      <w:spacing w:before="120" w:after="120"/>
    </w:pPr>
    <w:rPr>
      <w:rFonts w:eastAsia="SimSun" w:cs="Mangal"/>
      <w:i/>
      <w:iCs/>
    </w:rPr>
  </w:style>
  <w:style w:type="paragraph" w:customStyle="1" w:styleId="Index">
    <w:name w:val="Index"/>
    <w:basedOn w:val="Standard"/>
    <w:rsid w:val="00E71DB5"/>
    <w:pPr>
      <w:suppressLineNumbers/>
    </w:pPr>
    <w:rPr>
      <w:rFonts w:eastAsia="SimSun" w:cs="Mangal"/>
    </w:rPr>
  </w:style>
  <w:style w:type="paragraph" w:customStyle="1" w:styleId="Nagwek21">
    <w:name w:val="Nagłówek 21"/>
    <w:basedOn w:val="Standard"/>
    <w:next w:val="Standard"/>
    <w:rsid w:val="00E71DB5"/>
    <w:pPr>
      <w:keepNext/>
      <w:jc w:val="right"/>
      <w:outlineLvl w:val="1"/>
    </w:pPr>
    <w:rPr>
      <w:rFonts w:eastAsia="SimSun" w:cs="Mangal"/>
      <w:b/>
    </w:rPr>
  </w:style>
  <w:style w:type="paragraph" w:customStyle="1" w:styleId="Nagwek41">
    <w:name w:val="Nagłówek 41"/>
    <w:basedOn w:val="Standard"/>
    <w:next w:val="Standard"/>
    <w:rsid w:val="00E71DB5"/>
    <w:pPr>
      <w:keepNext/>
      <w:ind w:right="-35"/>
      <w:jc w:val="center"/>
      <w:outlineLvl w:val="3"/>
    </w:pPr>
    <w:rPr>
      <w:rFonts w:eastAsia="SimSun" w:cs="Mangal"/>
      <w:b/>
      <w:sz w:val="28"/>
    </w:rPr>
  </w:style>
  <w:style w:type="paragraph" w:customStyle="1" w:styleId="Stopka2">
    <w:name w:val="Stopka2"/>
    <w:basedOn w:val="Standard"/>
    <w:rsid w:val="00E71DB5"/>
    <w:pPr>
      <w:tabs>
        <w:tab w:val="center" w:pos="4536"/>
        <w:tab w:val="right" w:pos="9072"/>
      </w:tabs>
    </w:pPr>
    <w:rPr>
      <w:rFonts w:eastAsia="SimSun" w:cs="Mangal"/>
    </w:rPr>
  </w:style>
  <w:style w:type="paragraph" w:customStyle="1" w:styleId="TableHeading">
    <w:name w:val="Table Heading"/>
    <w:basedOn w:val="TableContents"/>
    <w:rsid w:val="00E71DB5"/>
    <w:pPr>
      <w:jc w:val="center"/>
    </w:pPr>
    <w:rPr>
      <w:rFonts w:eastAsia="SimSun" w:cs="Mangal"/>
      <w:b/>
      <w:bCs/>
      <w:lang w:val="pl-PL" w:eastAsia="zh-CN" w:bidi="hi-IN"/>
    </w:rPr>
  </w:style>
  <w:style w:type="paragraph" w:customStyle="1" w:styleId="Framecontents">
    <w:name w:val="Frame contents"/>
    <w:basedOn w:val="Textbody"/>
    <w:rsid w:val="00E71DB5"/>
    <w:rPr>
      <w:rFonts w:eastAsia="SimSun" w:cs="Mangal"/>
      <w:lang w:val="pl-PL" w:eastAsia="zh-CN" w:bidi="hi-IN"/>
    </w:rPr>
  </w:style>
  <w:style w:type="character" w:customStyle="1" w:styleId="BulletSymbols">
    <w:name w:val="Bullet Symbols"/>
    <w:rsid w:val="00E71DB5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NumberingSymbols">
    <w:name w:val="Numbering Symbols"/>
    <w:rsid w:val="00E71DB5"/>
  </w:style>
  <w:style w:type="character" w:customStyle="1" w:styleId="Numerstrony1">
    <w:name w:val="Numer strony1"/>
    <w:rsid w:val="00E71DB5"/>
  </w:style>
  <w:style w:type="character" w:customStyle="1" w:styleId="WW8Num35z0">
    <w:name w:val="WW8Num35z0"/>
    <w:rsid w:val="00E71DB5"/>
    <w:rPr>
      <w:b w:val="0"/>
    </w:rPr>
  </w:style>
  <w:style w:type="numbering" w:customStyle="1" w:styleId="WW8Num1">
    <w:name w:val="WW8Num1"/>
    <w:basedOn w:val="Bezlisty"/>
    <w:rsid w:val="00E71DB5"/>
    <w:pPr>
      <w:numPr>
        <w:numId w:val="28"/>
      </w:numPr>
    </w:pPr>
  </w:style>
  <w:style w:type="numbering" w:customStyle="1" w:styleId="WW8Num2">
    <w:name w:val="WW8Num2"/>
    <w:basedOn w:val="Bezlisty"/>
    <w:rsid w:val="00E71DB5"/>
    <w:pPr>
      <w:numPr>
        <w:numId w:val="29"/>
      </w:numPr>
    </w:pPr>
  </w:style>
  <w:style w:type="numbering" w:customStyle="1" w:styleId="WW8Num3">
    <w:name w:val="WW8Num3"/>
    <w:basedOn w:val="Bezlisty"/>
    <w:rsid w:val="00E71DB5"/>
    <w:pPr>
      <w:numPr>
        <w:numId w:val="30"/>
      </w:numPr>
    </w:pPr>
  </w:style>
  <w:style w:type="numbering" w:customStyle="1" w:styleId="WW8Num4">
    <w:name w:val="WW8Num4"/>
    <w:basedOn w:val="Bezlisty"/>
    <w:rsid w:val="00E71DB5"/>
    <w:pPr>
      <w:numPr>
        <w:numId w:val="31"/>
      </w:numPr>
    </w:pPr>
  </w:style>
  <w:style w:type="numbering" w:customStyle="1" w:styleId="WW8Num51">
    <w:name w:val="WW8Num51"/>
    <w:basedOn w:val="Bezlisty"/>
    <w:rsid w:val="00E71DB5"/>
    <w:pPr>
      <w:numPr>
        <w:numId w:val="26"/>
      </w:numPr>
    </w:pPr>
  </w:style>
  <w:style w:type="numbering" w:customStyle="1" w:styleId="WW8Num6">
    <w:name w:val="WW8Num6"/>
    <w:basedOn w:val="Bezlisty"/>
    <w:rsid w:val="00E71DB5"/>
    <w:pPr>
      <w:numPr>
        <w:numId w:val="32"/>
      </w:numPr>
    </w:pPr>
  </w:style>
  <w:style w:type="numbering" w:customStyle="1" w:styleId="WW8Num7">
    <w:name w:val="WW8Num7"/>
    <w:basedOn w:val="Bezlisty"/>
    <w:rsid w:val="00E71DB5"/>
    <w:pPr>
      <w:numPr>
        <w:numId w:val="33"/>
      </w:numPr>
    </w:pPr>
  </w:style>
  <w:style w:type="numbering" w:customStyle="1" w:styleId="WW8Num8">
    <w:name w:val="WW8Num8"/>
    <w:basedOn w:val="Bezlisty"/>
    <w:rsid w:val="00E71DB5"/>
    <w:pPr>
      <w:numPr>
        <w:numId w:val="34"/>
      </w:numPr>
    </w:pPr>
  </w:style>
  <w:style w:type="numbering" w:customStyle="1" w:styleId="WW8Num9">
    <w:name w:val="WW8Num9"/>
    <w:basedOn w:val="Bezlisty"/>
    <w:rsid w:val="00E71DB5"/>
    <w:pPr>
      <w:numPr>
        <w:numId w:val="35"/>
      </w:numPr>
    </w:pPr>
  </w:style>
  <w:style w:type="numbering" w:customStyle="1" w:styleId="WW8Num10">
    <w:name w:val="WW8Num10"/>
    <w:basedOn w:val="Bezlisty"/>
    <w:rsid w:val="00E71DB5"/>
    <w:pPr>
      <w:numPr>
        <w:numId w:val="36"/>
      </w:numPr>
    </w:pPr>
  </w:style>
  <w:style w:type="numbering" w:customStyle="1" w:styleId="WW8Num11">
    <w:name w:val="WW8Num11"/>
    <w:basedOn w:val="Bezlisty"/>
    <w:rsid w:val="00E71DB5"/>
    <w:pPr>
      <w:numPr>
        <w:numId w:val="37"/>
      </w:numPr>
    </w:pPr>
  </w:style>
  <w:style w:type="numbering" w:customStyle="1" w:styleId="WW8Num12">
    <w:name w:val="WW8Num12"/>
    <w:basedOn w:val="Bezlisty"/>
    <w:rsid w:val="00E71DB5"/>
    <w:pPr>
      <w:numPr>
        <w:numId w:val="38"/>
      </w:numPr>
    </w:pPr>
  </w:style>
  <w:style w:type="numbering" w:customStyle="1" w:styleId="WW8Num13">
    <w:name w:val="WW8Num13"/>
    <w:basedOn w:val="Bezlisty"/>
    <w:rsid w:val="00E71DB5"/>
    <w:pPr>
      <w:numPr>
        <w:numId w:val="39"/>
      </w:numPr>
    </w:pPr>
  </w:style>
  <w:style w:type="numbering" w:customStyle="1" w:styleId="WW8Num14">
    <w:name w:val="WW8Num14"/>
    <w:basedOn w:val="Bezlisty"/>
    <w:rsid w:val="00E71DB5"/>
    <w:pPr>
      <w:numPr>
        <w:numId w:val="40"/>
      </w:numPr>
    </w:pPr>
  </w:style>
  <w:style w:type="numbering" w:customStyle="1" w:styleId="WW8Num15">
    <w:name w:val="WW8Num15"/>
    <w:basedOn w:val="Bezlisty"/>
    <w:rsid w:val="00E71DB5"/>
    <w:pPr>
      <w:numPr>
        <w:numId w:val="41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E71DB5"/>
    <w:rPr>
      <w:rFonts w:ascii="Times New Roman" w:eastAsia="SimSun" w:hAnsi="Times New Roman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5">
    <w:name w:val="WW8Num165"/>
    <w:basedOn w:val="Bezlisty"/>
    <w:rsid w:val="00E71DB5"/>
  </w:style>
  <w:style w:type="numbering" w:customStyle="1" w:styleId="WW8Num17">
    <w:name w:val="WW8Num17"/>
    <w:basedOn w:val="Bezlisty"/>
    <w:rsid w:val="00E71DB5"/>
    <w:pPr>
      <w:numPr>
        <w:numId w:val="7"/>
      </w:numPr>
    </w:pPr>
  </w:style>
  <w:style w:type="numbering" w:customStyle="1" w:styleId="WW8Num166">
    <w:name w:val="WW8Num166"/>
    <w:basedOn w:val="Bezlisty"/>
    <w:rsid w:val="00E71DB5"/>
  </w:style>
  <w:style w:type="numbering" w:customStyle="1" w:styleId="WW8Num167">
    <w:name w:val="WW8Num167"/>
    <w:basedOn w:val="Bezlisty"/>
    <w:rsid w:val="00E71DB5"/>
  </w:style>
  <w:style w:type="paragraph" w:customStyle="1" w:styleId="ust">
    <w:name w:val="ust"/>
    <w:basedOn w:val="Normalny"/>
    <w:autoRedefine/>
    <w:rsid w:val="00E71DB5"/>
    <w:pPr>
      <w:numPr>
        <w:numId w:val="42"/>
      </w:numPr>
      <w:tabs>
        <w:tab w:val="left" w:pos="42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numbering" w:customStyle="1" w:styleId="WWNum1">
    <w:name w:val="WWNum1"/>
    <w:basedOn w:val="Bezlisty"/>
    <w:rsid w:val="00E71DB5"/>
    <w:pPr>
      <w:numPr>
        <w:numId w:val="43"/>
      </w:numPr>
    </w:pPr>
  </w:style>
  <w:style w:type="numbering" w:customStyle="1" w:styleId="WWNum2">
    <w:name w:val="WWNum2"/>
    <w:basedOn w:val="Bezlisty"/>
    <w:rsid w:val="00E71DB5"/>
    <w:pPr>
      <w:numPr>
        <w:numId w:val="44"/>
      </w:numPr>
    </w:pPr>
  </w:style>
  <w:style w:type="numbering" w:customStyle="1" w:styleId="WWNum11">
    <w:name w:val="WWNum11"/>
    <w:basedOn w:val="Bezlisty"/>
    <w:rsid w:val="00E71DB5"/>
    <w:pPr>
      <w:numPr>
        <w:numId w:val="45"/>
      </w:numPr>
    </w:pPr>
  </w:style>
  <w:style w:type="numbering" w:customStyle="1" w:styleId="WWNum21">
    <w:name w:val="WWNum21"/>
    <w:basedOn w:val="Bezlisty"/>
    <w:rsid w:val="00E71DB5"/>
    <w:pPr>
      <w:numPr>
        <w:numId w:val="46"/>
      </w:numPr>
    </w:pPr>
  </w:style>
  <w:style w:type="numbering" w:customStyle="1" w:styleId="WWNum4">
    <w:name w:val="WWNum4"/>
    <w:basedOn w:val="Bezlisty"/>
    <w:rsid w:val="00E71DB5"/>
    <w:pPr>
      <w:numPr>
        <w:numId w:val="47"/>
      </w:numPr>
    </w:pPr>
  </w:style>
  <w:style w:type="numbering" w:customStyle="1" w:styleId="WWNum3">
    <w:name w:val="WWNum3"/>
    <w:basedOn w:val="Bezlisty"/>
    <w:rsid w:val="00E71DB5"/>
    <w:pPr>
      <w:numPr>
        <w:numId w:val="48"/>
      </w:numPr>
    </w:pPr>
  </w:style>
  <w:style w:type="paragraph" w:styleId="Tekstpodstawowy3">
    <w:name w:val="Body Text 3"/>
    <w:basedOn w:val="Standard"/>
    <w:link w:val="Tekstpodstawowy3Znak"/>
    <w:rsid w:val="00E71DB5"/>
    <w:pPr>
      <w:widowControl/>
      <w:spacing w:after="120"/>
    </w:pPr>
    <w:rPr>
      <w:rFonts w:eastAsia="Times New Roman" w:cs="Times New Roman"/>
      <w:sz w:val="16"/>
      <w:szCs w:val="16"/>
      <w:lang w:val="x-none"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E71DB5"/>
    <w:rPr>
      <w:rFonts w:ascii="Times New Roman" w:eastAsia="Times New Roman" w:hAnsi="Times New Roman"/>
      <w:kern w:val="3"/>
      <w:sz w:val="16"/>
      <w:szCs w:val="16"/>
      <w:lang w:val="x-none" w:eastAsia="zh-CN"/>
    </w:rPr>
  </w:style>
  <w:style w:type="paragraph" w:customStyle="1" w:styleId="Standarduser">
    <w:name w:val="Standard (user)"/>
    <w:rsid w:val="00E71DB5"/>
    <w:pPr>
      <w:suppressAutoHyphens/>
      <w:autoSpaceDN w:val="0"/>
      <w:spacing w:after="200" w:line="276" w:lineRule="auto"/>
      <w:textAlignment w:val="baseline"/>
    </w:pPr>
    <w:rPr>
      <w:rFonts w:eastAsia="Lucida Sans Unicode" w:cs="Tahoma"/>
      <w:kern w:val="3"/>
      <w:lang w:eastAsia="zh-CN"/>
    </w:rPr>
  </w:style>
  <w:style w:type="character" w:customStyle="1" w:styleId="WW8Num2z8">
    <w:name w:val="WW8Num2z8"/>
    <w:rsid w:val="00E71DB5"/>
  </w:style>
  <w:style w:type="numbering" w:customStyle="1" w:styleId="WW8Num16113">
    <w:name w:val="WW8Num16113"/>
    <w:basedOn w:val="Bezlisty"/>
    <w:rsid w:val="00E71DB5"/>
  </w:style>
  <w:style w:type="numbering" w:customStyle="1" w:styleId="WW8Num1641">
    <w:name w:val="WW8Num1641"/>
    <w:basedOn w:val="Bezlisty"/>
    <w:rsid w:val="00E71DB5"/>
    <w:pPr>
      <w:numPr>
        <w:numId w:val="1"/>
      </w:numPr>
    </w:pPr>
  </w:style>
  <w:style w:type="numbering" w:customStyle="1" w:styleId="WW8Num1633">
    <w:name w:val="WW8Num1633"/>
    <w:rsid w:val="00E71DB5"/>
    <w:pPr>
      <w:numPr>
        <w:numId w:val="3"/>
      </w:numPr>
    </w:pPr>
  </w:style>
  <w:style w:type="character" w:styleId="Nierozpoznanawzmianka">
    <w:name w:val="Unresolved Mention"/>
    <w:uiPriority w:val="99"/>
    <w:semiHidden/>
    <w:unhideWhenUsed/>
    <w:rsid w:val="00E71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8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16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89761-F02F-4E4F-BD83-36E2FEBC9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895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KPIM/……/2015</vt:lpstr>
    </vt:vector>
  </TitlesOfParts>
  <Company/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KPIM/……/2015</dc:title>
  <dc:creator>Piotr</dc:creator>
  <cp:lastModifiedBy>Kryszak Malgorzata</cp:lastModifiedBy>
  <cp:revision>96</cp:revision>
  <cp:lastPrinted>2021-04-01T08:40:00Z</cp:lastPrinted>
  <dcterms:created xsi:type="dcterms:W3CDTF">2020-08-27T09:42:00Z</dcterms:created>
  <dcterms:modified xsi:type="dcterms:W3CDTF">2024-07-31T09:50:00Z</dcterms:modified>
</cp:coreProperties>
</file>